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9974"/>
        <w:gridCol w:w="222"/>
      </w:tblGrid>
      <w:tr w:rsidR="0018137B" w:rsidRPr="0018137B" w14:paraId="1D9EFBD1" w14:textId="77777777" w:rsidTr="00DC3D92">
        <w:tc>
          <w:tcPr>
            <w:tcW w:w="4219" w:type="dxa"/>
          </w:tcPr>
          <w:tbl>
            <w:tblPr>
              <w:tblW w:w="9923" w:type="dxa"/>
              <w:tblLook w:val="0000" w:firstRow="0" w:lastRow="0" w:firstColumn="0" w:lastColumn="0" w:noHBand="0" w:noVBand="0"/>
            </w:tblPr>
            <w:tblGrid>
              <w:gridCol w:w="3969"/>
              <w:gridCol w:w="5954"/>
            </w:tblGrid>
            <w:tr w:rsidR="0018137B" w:rsidRPr="0018137B" w14:paraId="7E99CD54" w14:textId="77777777" w:rsidTr="00E110AA">
              <w:tc>
                <w:tcPr>
                  <w:tcW w:w="3969" w:type="dxa"/>
                </w:tcPr>
                <w:p w14:paraId="4ECB3F48" w14:textId="77777777" w:rsidR="0018137B" w:rsidRPr="0018137B" w:rsidRDefault="0018137B" w:rsidP="00E110AA">
                  <w:pPr>
                    <w:tabs>
                      <w:tab w:val="left" w:pos="600"/>
                      <w:tab w:val="left" w:pos="992"/>
                      <w:tab w:val="left" w:pos="3402"/>
                      <w:tab w:val="left" w:pos="5669"/>
                      <w:tab w:val="left" w:pos="7937"/>
                    </w:tabs>
                    <w:spacing w:after="0" w:line="340" w:lineRule="exact"/>
                    <w:jc w:val="center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18137B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 xml:space="preserve">SỞ GIÁO DỤC VÀ ĐÀO TẠO </w:t>
                  </w:r>
                </w:p>
                <w:p w14:paraId="66478D83" w14:textId="77777777" w:rsidR="0018137B" w:rsidRPr="0018137B" w:rsidRDefault="0018137B" w:rsidP="00E110AA">
                  <w:pPr>
                    <w:tabs>
                      <w:tab w:val="left" w:pos="992"/>
                      <w:tab w:val="left" w:pos="3402"/>
                      <w:tab w:val="left" w:pos="5669"/>
                      <w:tab w:val="left" w:pos="7937"/>
                    </w:tabs>
                    <w:spacing w:after="0" w:line="340" w:lineRule="exact"/>
                    <w:jc w:val="center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18137B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 xml:space="preserve"> THANH HÓA</w:t>
                  </w:r>
                </w:p>
                <w:p w14:paraId="620CCB0E" w14:textId="0C8D4551" w:rsidR="0018137B" w:rsidRPr="0018137B" w:rsidRDefault="0018137B" w:rsidP="00E110AA">
                  <w:pPr>
                    <w:tabs>
                      <w:tab w:val="left" w:pos="992"/>
                      <w:tab w:val="left" w:pos="3402"/>
                      <w:tab w:val="left" w:pos="5669"/>
                      <w:tab w:val="left" w:pos="7937"/>
                    </w:tabs>
                    <w:spacing w:after="0" w:line="340" w:lineRule="exact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</w:pPr>
                  <w:r w:rsidRPr="0018137B"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 xml:space="preserve">CỤM </w:t>
                  </w:r>
                  <w:r w:rsidR="00E110AA"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>10</w:t>
                  </w:r>
                  <w:r w:rsidRPr="0018137B"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 xml:space="preserve"> TRƯỜNG THPT</w:t>
                  </w:r>
                </w:p>
                <w:p w14:paraId="1FD6CA94" w14:textId="0BBAAD25" w:rsidR="0018137B" w:rsidRPr="0018137B" w:rsidRDefault="0018137B" w:rsidP="00E110AA">
                  <w:pPr>
                    <w:tabs>
                      <w:tab w:val="left" w:pos="992"/>
                      <w:tab w:val="left" w:pos="3402"/>
                      <w:tab w:val="left" w:pos="5669"/>
                      <w:tab w:val="left" w:pos="7937"/>
                    </w:tabs>
                    <w:spacing w:after="0" w:line="340" w:lineRule="exact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</w:pPr>
                  <w:r w:rsidRPr="0018137B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8240" behindDoc="0" locked="0" layoutInCell="1" allowOverlap="1" wp14:anchorId="1A37191D" wp14:editId="7FA583B5">
                            <wp:simplePos x="0" y="0"/>
                            <wp:positionH relativeFrom="column">
                              <wp:posOffset>870585</wp:posOffset>
                            </wp:positionH>
                            <wp:positionV relativeFrom="paragraph">
                              <wp:posOffset>57149</wp:posOffset>
                            </wp:positionV>
                            <wp:extent cx="1047750" cy="0"/>
                            <wp:effectExtent l="0" t="0" r="0" b="0"/>
                            <wp:wrapNone/>
                            <wp:docPr id="1" name="Straight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>
                                      <a:off x="0" y="0"/>
                                      <a:ext cx="104775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0533C996" id="Straight Connector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55pt,4.5pt" to="151.0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" strokecolor="windowText" strokeweight=".5pt">
                            <v:stroke joinstyle="miter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  <w:p w14:paraId="0E26583A" w14:textId="77777777" w:rsidR="0018137B" w:rsidRPr="0018137B" w:rsidRDefault="0018137B" w:rsidP="00E110AA">
                  <w:pPr>
                    <w:tabs>
                      <w:tab w:val="left" w:pos="992"/>
                      <w:tab w:val="left" w:pos="3402"/>
                      <w:tab w:val="left" w:pos="5669"/>
                      <w:tab w:val="left" w:pos="7937"/>
                    </w:tabs>
                    <w:spacing w:after="0" w:line="340" w:lineRule="exact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</w:pPr>
                  <w:r w:rsidRPr="0018137B"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>(ĐỀ CHÍNH THỨC)</w:t>
                  </w:r>
                </w:p>
                <w:p w14:paraId="70134EFB" w14:textId="77777777" w:rsidR="0018137B" w:rsidRPr="0018137B" w:rsidRDefault="0018137B" w:rsidP="00E110AA">
                  <w:pPr>
                    <w:tabs>
                      <w:tab w:val="left" w:pos="992"/>
                      <w:tab w:val="left" w:pos="3402"/>
                      <w:tab w:val="left" w:pos="5669"/>
                      <w:tab w:val="left" w:pos="7937"/>
                    </w:tabs>
                    <w:spacing w:after="0" w:line="340" w:lineRule="exact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954" w:type="dxa"/>
                </w:tcPr>
                <w:p w14:paraId="0171A4EA" w14:textId="77777777" w:rsidR="00E110AA" w:rsidRDefault="0018137B" w:rsidP="00E110AA">
                  <w:pPr>
                    <w:tabs>
                      <w:tab w:val="left" w:pos="992"/>
                      <w:tab w:val="left" w:pos="3402"/>
                      <w:tab w:val="left" w:pos="5669"/>
                      <w:tab w:val="left" w:pos="7937"/>
                    </w:tabs>
                    <w:spacing w:after="0" w:line="340" w:lineRule="exact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18137B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ĐỀ KHẢO SÁT CHẤT LƯỢNG </w:t>
                  </w:r>
                </w:p>
                <w:p w14:paraId="2FC9EFF1" w14:textId="34F04AC8" w:rsidR="0018137B" w:rsidRPr="0018137B" w:rsidRDefault="0018137B" w:rsidP="00E110AA">
                  <w:pPr>
                    <w:tabs>
                      <w:tab w:val="left" w:pos="992"/>
                      <w:tab w:val="left" w:pos="3402"/>
                      <w:tab w:val="left" w:pos="5669"/>
                      <w:tab w:val="left" w:pos="7937"/>
                    </w:tabs>
                    <w:spacing w:after="0" w:line="340" w:lineRule="exact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18137B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HỌC </w:t>
                  </w:r>
                  <w:r w:rsidRPr="00E93B2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SINH GIỎI LẦN </w:t>
                  </w:r>
                  <w:r w:rsidR="00E110AA" w:rsidRPr="00E93B2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8</w:t>
                  </w:r>
                  <w:r w:rsidRPr="00E93B2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NĂM HỌC 2025</w:t>
                  </w:r>
                  <w:r w:rsidRPr="0018137B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- 2026</w:t>
                  </w:r>
                </w:p>
                <w:p w14:paraId="7106B4A8" w14:textId="77777777" w:rsidR="0018137B" w:rsidRPr="0018137B" w:rsidRDefault="0018137B" w:rsidP="00E110AA">
                  <w:pPr>
                    <w:tabs>
                      <w:tab w:val="left" w:pos="992"/>
                      <w:tab w:val="left" w:pos="3402"/>
                      <w:tab w:val="left" w:pos="5669"/>
                      <w:tab w:val="left" w:pos="7937"/>
                    </w:tabs>
                    <w:spacing w:after="0" w:line="340" w:lineRule="exact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18137B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MÔN: TIN HỌC</w:t>
                  </w:r>
                </w:p>
                <w:p w14:paraId="294D9582" w14:textId="77777777" w:rsidR="0018137B" w:rsidRPr="0018137B" w:rsidRDefault="0018137B" w:rsidP="00E110AA">
                  <w:pPr>
                    <w:tabs>
                      <w:tab w:val="left" w:pos="992"/>
                      <w:tab w:val="left" w:pos="3402"/>
                      <w:tab w:val="left" w:pos="5669"/>
                      <w:tab w:val="left" w:pos="7937"/>
                    </w:tabs>
                    <w:spacing w:after="0" w:line="340" w:lineRule="exact"/>
                    <w:jc w:val="center"/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</w:pPr>
                  <w:r w:rsidRPr="0018137B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Thời gian làm bài: 150  phút</w:t>
                  </w:r>
                </w:p>
                <w:p w14:paraId="206D5519" w14:textId="09B8648D" w:rsidR="0018137B" w:rsidRPr="0018137B" w:rsidRDefault="0018137B" w:rsidP="00E110AA">
                  <w:pPr>
                    <w:tabs>
                      <w:tab w:val="left" w:pos="992"/>
                      <w:tab w:val="left" w:pos="3402"/>
                      <w:tab w:val="left" w:pos="5669"/>
                      <w:tab w:val="left" w:pos="7937"/>
                    </w:tabs>
                    <w:spacing w:after="0" w:line="340" w:lineRule="exact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8137B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Ngày khảo sát: </w:t>
                  </w:r>
                  <w:r w:rsidR="007E0B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27</w:t>
                  </w:r>
                  <w:r w:rsidRPr="0018137B">
                    <w:rPr>
                      <w:rFonts w:ascii="Times New Roman" w:hAnsi="Times New Roman" w:cs="Times New Roman"/>
                      <w:sz w:val="26"/>
                      <w:szCs w:val="26"/>
                    </w:rPr>
                    <w:t>/1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</w:t>
                  </w:r>
                  <w:r w:rsidRPr="0018137B">
                    <w:rPr>
                      <w:rFonts w:ascii="Times New Roman" w:hAnsi="Times New Roman" w:cs="Times New Roman"/>
                      <w:sz w:val="26"/>
                      <w:szCs w:val="26"/>
                    </w:rPr>
                    <w:t>/2025</w:t>
                  </w:r>
                </w:p>
                <w:p w14:paraId="1D6674C1" w14:textId="5A3FA020" w:rsidR="0018137B" w:rsidRPr="0018137B" w:rsidRDefault="0018137B" w:rsidP="00E110AA">
                  <w:pPr>
                    <w:tabs>
                      <w:tab w:val="left" w:pos="992"/>
                      <w:tab w:val="left" w:pos="3402"/>
                      <w:tab w:val="left" w:pos="5669"/>
                      <w:tab w:val="left" w:pos="7937"/>
                    </w:tabs>
                    <w:spacing w:after="0" w:line="340" w:lineRule="exact"/>
                    <w:jc w:val="center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18137B">
                    <w:rPr>
                      <w:rFonts w:ascii="Times New Roman" w:hAnsi="Times New Roman" w:cs="Times New Roman"/>
                      <w:sz w:val="26"/>
                      <w:szCs w:val="26"/>
                    </w:rPr>
                    <w:t>(Đề gồm 0</w:t>
                  </w:r>
                  <w:r w:rsidR="00E133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4</w:t>
                  </w:r>
                  <w:r w:rsidR="00371ED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18137B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trang)</w:t>
                  </w:r>
                </w:p>
              </w:tc>
            </w:tr>
          </w:tbl>
          <w:p w14:paraId="22605F39" w14:textId="4E9994D9" w:rsidR="0018137B" w:rsidRPr="0018137B" w:rsidRDefault="0018137B" w:rsidP="00E110AA">
            <w:pPr>
              <w:tabs>
                <w:tab w:val="left" w:pos="720"/>
                <w:tab w:val="left" w:pos="1644"/>
              </w:tabs>
              <w:spacing w:after="0" w:line="340" w:lineRule="exact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6237" w:type="dxa"/>
          </w:tcPr>
          <w:p w14:paraId="6631BFFB" w14:textId="77777777" w:rsidR="0018137B" w:rsidRPr="0018137B" w:rsidRDefault="0018137B" w:rsidP="00E110AA">
            <w:pPr>
              <w:widowControl w:val="0"/>
              <w:spacing w:after="0" w:line="34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4C72077C" w14:textId="77777777" w:rsidR="00E93B29" w:rsidRDefault="00E93B29" w:rsidP="00E110AA">
      <w:pPr>
        <w:widowControl w:val="0"/>
        <w:spacing w:after="0" w:line="340" w:lineRule="exact"/>
        <w:rPr>
          <w:rFonts w:ascii="Times New Roman" w:hAnsi="Times New Roman" w:cs="Times New Roman"/>
          <w:b/>
          <w:i/>
          <w:sz w:val="26"/>
          <w:szCs w:val="26"/>
        </w:rPr>
      </w:pPr>
    </w:p>
    <w:p w14:paraId="772F4F86" w14:textId="0B6F6B3F" w:rsidR="0018137B" w:rsidRDefault="0018137B" w:rsidP="00E110AA">
      <w:pPr>
        <w:widowControl w:val="0"/>
        <w:spacing w:after="0" w:line="340" w:lineRule="exact"/>
        <w:rPr>
          <w:rFonts w:ascii="Times New Roman" w:hAnsi="Times New Roman" w:cs="Times New Roman"/>
          <w:b/>
          <w:i/>
          <w:sz w:val="26"/>
          <w:szCs w:val="26"/>
        </w:rPr>
      </w:pPr>
      <w:r w:rsidRPr="0018137B">
        <w:rPr>
          <w:rFonts w:ascii="Times New Roman" w:hAnsi="Times New Roman" w:cs="Times New Roman"/>
          <w:b/>
          <w:i/>
          <w:sz w:val="26"/>
          <w:szCs w:val="26"/>
        </w:rPr>
        <w:t>Tổng quan bài thi: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8"/>
        <w:gridCol w:w="2605"/>
        <w:gridCol w:w="2245"/>
        <w:gridCol w:w="2240"/>
        <w:gridCol w:w="2318"/>
      </w:tblGrid>
      <w:tr w:rsidR="00B51DE3" w:rsidRPr="00B51DE3" w14:paraId="63BA42E4" w14:textId="77777777" w:rsidTr="00474C7C">
        <w:tc>
          <w:tcPr>
            <w:tcW w:w="817" w:type="dxa"/>
          </w:tcPr>
          <w:p w14:paraId="1BC810D9" w14:textId="77777777" w:rsidR="00B51DE3" w:rsidRPr="00B51DE3" w:rsidRDefault="00B51DE3" w:rsidP="00E110AA">
            <w:pPr>
              <w:widowControl w:val="0"/>
              <w:spacing w:line="340" w:lineRule="exact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</w:p>
        </w:tc>
        <w:tc>
          <w:tcPr>
            <w:tcW w:w="2835" w:type="dxa"/>
          </w:tcPr>
          <w:p w14:paraId="653B1EC9" w14:textId="1F997E02" w:rsidR="00B51DE3" w:rsidRPr="00B51DE3" w:rsidRDefault="00B51DE3" w:rsidP="00E110AA">
            <w:pPr>
              <w:widowControl w:val="0"/>
              <w:spacing w:line="340" w:lineRule="exact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B51DE3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Tên bài</w:t>
            </w:r>
          </w:p>
        </w:tc>
        <w:tc>
          <w:tcPr>
            <w:tcW w:w="2268" w:type="dxa"/>
          </w:tcPr>
          <w:p w14:paraId="2818E993" w14:textId="3212613E" w:rsidR="00B51DE3" w:rsidRPr="00B51DE3" w:rsidRDefault="00B51DE3" w:rsidP="00E110AA">
            <w:pPr>
              <w:widowControl w:val="0"/>
              <w:spacing w:line="340" w:lineRule="exact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B51DE3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File chương trình</w:t>
            </w:r>
          </w:p>
        </w:tc>
        <w:tc>
          <w:tcPr>
            <w:tcW w:w="2268" w:type="dxa"/>
          </w:tcPr>
          <w:p w14:paraId="5EC57D19" w14:textId="665A9CE6" w:rsidR="00B51DE3" w:rsidRPr="00B51DE3" w:rsidRDefault="00B51DE3" w:rsidP="00E110AA">
            <w:pPr>
              <w:widowControl w:val="0"/>
              <w:spacing w:line="340" w:lineRule="exact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B51DE3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File dữ liệu vào</w:t>
            </w:r>
          </w:p>
        </w:tc>
        <w:tc>
          <w:tcPr>
            <w:tcW w:w="2341" w:type="dxa"/>
          </w:tcPr>
          <w:p w14:paraId="595D19F9" w14:textId="476B5661" w:rsidR="00B51DE3" w:rsidRPr="00B51DE3" w:rsidRDefault="00B51DE3" w:rsidP="00E110AA">
            <w:pPr>
              <w:widowControl w:val="0"/>
              <w:spacing w:line="340" w:lineRule="exact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B51DE3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File dữ liệu ra</w:t>
            </w:r>
          </w:p>
        </w:tc>
      </w:tr>
      <w:tr w:rsidR="00B51DE3" w14:paraId="461D4E49" w14:textId="77777777" w:rsidTr="00474C7C">
        <w:tc>
          <w:tcPr>
            <w:tcW w:w="817" w:type="dxa"/>
          </w:tcPr>
          <w:p w14:paraId="7BA51212" w14:textId="6BCBF096" w:rsidR="00B51DE3" w:rsidRPr="00B51DE3" w:rsidRDefault="00B51DE3" w:rsidP="00E110AA">
            <w:pPr>
              <w:widowControl w:val="0"/>
              <w:spacing w:line="340" w:lineRule="exact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Bài 1</w:t>
            </w:r>
          </w:p>
        </w:tc>
        <w:tc>
          <w:tcPr>
            <w:tcW w:w="2835" w:type="dxa"/>
          </w:tcPr>
          <w:p w14:paraId="06B3364D" w14:textId="2A2181D7" w:rsidR="00B51DE3" w:rsidRPr="000F7988" w:rsidRDefault="000F7988" w:rsidP="00E110AA">
            <w:pPr>
              <w:widowControl w:val="0"/>
              <w:spacing w:line="340" w:lineRule="exact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GAME</w:t>
            </w:r>
          </w:p>
        </w:tc>
        <w:tc>
          <w:tcPr>
            <w:tcW w:w="2268" w:type="dxa"/>
          </w:tcPr>
          <w:p w14:paraId="2436E1E5" w14:textId="2A0776AC" w:rsidR="00B51DE3" w:rsidRPr="000F7988" w:rsidRDefault="000F7988" w:rsidP="00E110AA">
            <w:pPr>
              <w:widowControl w:val="0"/>
              <w:spacing w:line="340" w:lineRule="exact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GAME.CPP</w:t>
            </w:r>
          </w:p>
        </w:tc>
        <w:tc>
          <w:tcPr>
            <w:tcW w:w="2268" w:type="dxa"/>
          </w:tcPr>
          <w:p w14:paraId="6884D153" w14:textId="59587ABA" w:rsidR="00B51DE3" w:rsidRPr="000F7988" w:rsidRDefault="000F7988" w:rsidP="00E110AA">
            <w:pPr>
              <w:widowControl w:val="0"/>
              <w:spacing w:line="340" w:lineRule="exact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GAME.INP</w:t>
            </w:r>
          </w:p>
        </w:tc>
        <w:tc>
          <w:tcPr>
            <w:tcW w:w="2341" w:type="dxa"/>
          </w:tcPr>
          <w:p w14:paraId="4A5F53C3" w14:textId="6FADDF19" w:rsidR="00B51DE3" w:rsidRPr="000F7988" w:rsidRDefault="000F7988" w:rsidP="00E110AA">
            <w:pPr>
              <w:widowControl w:val="0"/>
              <w:spacing w:line="340" w:lineRule="exact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GAME.OUT</w:t>
            </w:r>
          </w:p>
        </w:tc>
      </w:tr>
      <w:tr w:rsidR="00B51DE3" w14:paraId="1A3B74B7" w14:textId="77777777" w:rsidTr="00474C7C">
        <w:tc>
          <w:tcPr>
            <w:tcW w:w="817" w:type="dxa"/>
          </w:tcPr>
          <w:p w14:paraId="6D511651" w14:textId="40AE3633" w:rsidR="00B51DE3" w:rsidRPr="00B51DE3" w:rsidRDefault="00B51DE3" w:rsidP="00E110AA">
            <w:pPr>
              <w:widowControl w:val="0"/>
              <w:spacing w:line="340" w:lineRule="exact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Bài 2</w:t>
            </w:r>
          </w:p>
        </w:tc>
        <w:tc>
          <w:tcPr>
            <w:tcW w:w="2835" w:type="dxa"/>
          </w:tcPr>
          <w:p w14:paraId="5AD20C6C" w14:textId="19EBD840" w:rsidR="00B51DE3" w:rsidRPr="00D31001" w:rsidRDefault="00D31001" w:rsidP="00E110AA">
            <w:pPr>
              <w:widowControl w:val="0"/>
              <w:spacing w:line="340" w:lineRule="exact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TẶNG QUÀ</w:t>
            </w:r>
          </w:p>
        </w:tc>
        <w:tc>
          <w:tcPr>
            <w:tcW w:w="2268" w:type="dxa"/>
          </w:tcPr>
          <w:p w14:paraId="473373C2" w14:textId="1A487A31" w:rsidR="00B51DE3" w:rsidRPr="00D31001" w:rsidRDefault="00D31001" w:rsidP="00E110AA">
            <w:pPr>
              <w:widowControl w:val="0"/>
              <w:spacing w:line="340" w:lineRule="exact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TROCHOI.CPP</w:t>
            </w:r>
          </w:p>
        </w:tc>
        <w:tc>
          <w:tcPr>
            <w:tcW w:w="2268" w:type="dxa"/>
          </w:tcPr>
          <w:p w14:paraId="1BECC23B" w14:textId="08F5FEC7" w:rsidR="00B51DE3" w:rsidRDefault="00D31001" w:rsidP="00E110AA">
            <w:pPr>
              <w:widowControl w:val="0"/>
              <w:spacing w:line="340" w:lineRule="exac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TROCHOI.INP</w:t>
            </w:r>
          </w:p>
        </w:tc>
        <w:tc>
          <w:tcPr>
            <w:tcW w:w="2341" w:type="dxa"/>
          </w:tcPr>
          <w:p w14:paraId="64E4025C" w14:textId="044D5EC1" w:rsidR="00B51DE3" w:rsidRDefault="00D31001" w:rsidP="00E110AA">
            <w:pPr>
              <w:widowControl w:val="0"/>
              <w:spacing w:line="340" w:lineRule="exac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TROCHOI.OUT</w:t>
            </w:r>
          </w:p>
        </w:tc>
      </w:tr>
      <w:tr w:rsidR="00B51DE3" w14:paraId="40728E6E" w14:textId="77777777" w:rsidTr="00474C7C">
        <w:tc>
          <w:tcPr>
            <w:tcW w:w="817" w:type="dxa"/>
          </w:tcPr>
          <w:p w14:paraId="75F95C88" w14:textId="6D6BAD29" w:rsidR="00B51DE3" w:rsidRPr="00B51DE3" w:rsidRDefault="00B51DE3" w:rsidP="00E110AA">
            <w:pPr>
              <w:widowControl w:val="0"/>
              <w:spacing w:line="340" w:lineRule="exact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Bài 3</w:t>
            </w:r>
          </w:p>
        </w:tc>
        <w:tc>
          <w:tcPr>
            <w:tcW w:w="2835" w:type="dxa"/>
          </w:tcPr>
          <w:p w14:paraId="7A5FB541" w14:textId="343F2F84" w:rsidR="00B51DE3" w:rsidRPr="00A10E82" w:rsidRDefault="00A10E82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A10E82">
              <w:rPr>
                <w:rFonts w:ascii="Times New Roman" w:hAnsi="Times New Roman" w:cs="Times New Roman"/>
                <w:sz w:val="26"/>
                <w:szCs w:val="26"/>
              </w:rPr>
              <w:t>KHAI THÁC MỎ</w:t>
            </w:r>
          </w:p>
        </w:tc>
        <w:tc>
          <w:tcPr>
            <w:tcW w:w="2268" w:type="dxa"/>
          </w:tcPr>
          <w:p w14:paraId="44B97586" w14:textId="62101A56" w:rsidR="00B51DE3" w:rsidRDefault="00A10E82" w:rsidP="00E110AA">
            <w:pPr>
              <w:widowControl w:val="0"/>
              <w:spacing w:line="340" w:lineRule="exac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MINING.CPP</w:t>
            </w:r>
          </w:p>
        </w:tc>
        <w:tc>
          <w:tcPr>
            <w:tcW w:w="2268" w:type="dxa"/>
          </w:tcPr>
          <w:p w14:paraId="19DE79B6" w14:textId="1ECF3767" w:rsidR="00B51DE3" w:rsidRDefault="00A10E82" w:rsidP="00E110AA">
            <w:pPr>
              <w:widowControl w:val="0"/>
              <w:spacing w:line="340" w:lineRule="exac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MINING.INP</w:t>
            </w:r>
          </w:p>
        </w:tc>
        <w:tc>
          <w:tcPr>
            <w:tcW w:w="2341" w:type="dxa"/>
          </w:tcPr>
          <w:p w14:paraId="06F00167" w14:textId="43C27F98" w:rsidR="00B51DE3" w:rsidRDefault="00A10E82" w:rsidP="00E110AA">
            <w:pPr>
              <w:widowControl w:val="0"/>
              <w:spacing w:line="340" w:lineRule="exac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MINING.OUT</w:t>
            </w:r>
          </w:p>
        </w:tc>
      </w:tr>
      <w:tr w:rsidR="00B51DE3" w14:paraId="0F2B075C" w14:textId="77777777" w:rsidTr="00474C7C">
        <w:tc>
          <w:tcPr>
            <w:tcW w:w="817" w:type="dxa"/>
          </w:tcPr>
          <w:p w14:paraId="05CEECC7" w14:textId="3C97949C" w:rsidR="00B51DE3" w:rsidRPr="00B51DE3" w:rsidRDefault="00B51DE3" w:rsidP="00E110AA">
            <w:pPr>
              <w:widowControl w:val="0"/>
              <w:spacing w:line="340" w:lineRule="exact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Bài 4</w:t>
            </w:r>
          </w:p>
        </w:tc>
        <w:tc>
          <w:tcPr>
            <w:tcW w:w="2835" w:type="dxa"/>
          </w:tcPr>
          <w:p w14:paraId="6E5E4776" w14:textId="7E978D7D" w:rsidR="00B51DE3" w:rsidRPr="00A10E82" w:rsidRDefault="00A10E82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A10E82">
              <w:rPr>
                <w:rFonts w:ascii="Times New Roman" w:hAnsi="Times New Roman" w:cs="Times New Roman"/>
                <w:sz w:val="26"/>
                <w:szCs w:val="26"/>
              </w:rPr>
              <w:t>ĂN BÁNH</w:t>
            </w:r>
          </w:p>
        </w:tc>
        <w:tc>
          <w:tcPr>
            <w:tcW w:w="2268" w:type="dxa"/>
          </w:tcPr>
          <w:p w14:paraId="31E86A69" w14:textId="01E84073" w:rsidR="00B51DE3" w:rsidRDefault="00A10E82" w:rsidP="00E110AA">
            <w:pPr>
              <w:widowControl w:val="0"/>
              <w:spacing w:line="340" w:lineRule="exac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BIRTHDAY.CPP</w:t>
            </w:r>
          </w:p>
        </w:tc>
        <w:tc>
          <w:tcPr>
            <w:tcW w:w="2268" w:type="dxa"/>
          </w:tcPr>
          <w:p w14:paraId="3C471164" w14:textId="45FD2EE1" w:rsidR="00B51DE3" w:rsidRDefault="00A10E82" w:rsidP="00E110AA">
            <w:pPr>
              <w:widowControl w:val="0"/>
              <w:spacing w:line="340" w:lineRule="exac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BIRTHDAY.INP</w:t>
            </w:r>
          </w:p>
        </w:tc>
        <w:tc>
          <w:tcPr>
            <w:tcW w:w="2341" w:type="dxa"/>
          </w:tcPr>
          <w:p w14:paraId="0D72FB9A" w14:textId="0C64624B" w:rsidR="00B51DE3" w:rsidRDefault="00A10E82" w:rsidP="00E110AA">
            <w:pPr>
              <w:widowControl w:val="0"/>
              <w:spacing w:line="340" w:lineRule="exac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BIRTHDAY.OUT</w:t>
            </w:r>
          </w:p>
        </w:tc>
      </w:tr>
      <w:tr w:rsidR="00B51DE3" w14:paraId="35BFC4F9" w14:textId="77777777" w:rsidTr="00474C7C">
        <w:tc>
          <w:tcPr>
            <w:tcW w:w="817" w:type="dxa"/>
          </w:tcPr>
          <w:p w14:paraId="00C601AF" w14:textId="313503FF" w:rsidR="00B51DE3" w:rsidRPr="00B51DE3" w:rsidRDefault="00B51DE3" w:rsidP="00E110AA">
            <w:pPr>
              <w:widowControl w:val="0"/>
              <w:spacing w:line="340" w:lineRule="exact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Bài 5</w:t>
            </w:r>
          </w:p>
        </w:tc>
        <w:tc>
          <w:tcPr>
            <w:tcW w:w="2835" w:type="dxa"/>
          </w:tcPr>
          <w:p w14:paraId="473B3EF6" w14:textId="06D9F312" w:rsidR="00B51DE3" w:rsidRPr="00474C7C" w:rsidRDefault="00474C7C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474C7C">
              <w:rPr>
                <w:rFonts w:ascii="Times New Roman" w:hAnsi="Times New Roman" w:cs="Times New Roman"/>
                <w:sz w:val="26"/>
                <w:szCs w:val="26"/>
              </w:rPr>
              <w:t>CỨU TRỢ THIÊN TAI</w:t>
            </w:r>
          </w:p>
        </w:tc>
        <w:tc>
          <w:tcPr>
            <w:tcW w:w="2268" w:type="dxa"/>
          </w:tcPr>
          <w:p w14:paraId="46EB3989" w14:textId="6A56A017" w:rsidR="00B51DE3" w:rsidRDefault="00474C7C" w:rsidP="00E110AA">
            <w:pPr>
              <w:widowControl w:val="0"/>
              <w:spacing w:line="340" w:lineRule="exac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BUILD.CPP</w:t>
            </w:r>
          </w:p>
        </w:tc>
        <w:tc>
          <w:tcPr>
            <w:tcW w:w="2268" w:type="dxa"/>
          </w:tcPr>
          <w:p w14:paraId="490B1DBA" w14:textId="18488E37" w:rsidR="00B51DE3" w:rsidRDefault="00474C7C" w:rsidP="00E110AA">
            <w:pPr>
              <w:widowControl w:val="0"/>
              <w:spacing w:line="340" w:lineRule="exac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BUILD.INP</w:t>
            </w:r>
          </w:p>
        </w:tc>
        <w:tc>
          <w:tcPr>
            <w:tcW w:w="2341" w:type="dxa"/>
          </w:tcPr>
          <w:p w14:paraId="4A80440F" w14:textId="0F2B78EE" w:rsidR="00B51DE3" w:rsidRDefault="00474C7C" w:rsidP="00E110AA">
            <w:pPr>
              <w:widowControl w:val="0"/>
              <w:spacing w:line="340" w:lineRule="exac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BUILD.OUT</w:t>
            </w:r>
          </w:p>
        </w:tc>
      </w:tr>
    </w:tbl>
    <w:p w14:paraId="5B239A00" w14:textId="32DBCEEB" w:rsidR="005B6AF1" w:rsidRDefault="004E6FCD" w:rsidP="00E110AA">
      <w:pPr>
        <w:spacing w:after="0" w:line="340" w:lineRule="exact"/>
        <w:rPr>
          <w:rFonts w:ascii="Times New Roman" w:hAnsi="Times New Roman" w:cs="Times New Roman"/>
          <w:b/>
          <w:bCs/>
          <w:sz w:val="26"/>
          <w:szCs w:val="26"/>
        </w:rPr>
      </w:pPr>
      <w:r w:rsidRPr="0074761F">
        <w:rPr>
          <w:rFonts w:ascii="Times New Roman" w:hAnsi="Times New Roman" w:cs="Times New Roman"/>
          <w:b/>
          <w:bCs/>
          <w:sz w:val="26"/>
          <w:szCs w:val="26"/>
        </w:rPr>
        <w:t>BÀI 1: GAME</w:t>
      </w:r>
      <w:r w:rsidR="008B2E7A">
        <w:rPr>
          <w:rFonts w:ascii="Times New Roman" w:hAnsi="Times New Roman" w:cs="Times New Roman"/>
          <w:b/>
          <w:bCs/>
          <w:sz w:val="26"/>
          <w:szCs w:val="26"/>
        </w:rPr>
        <w:t xml:space="preserve"> (6 điểm)</w:t>
      </w:r>
    </w:p>
    <w:p w14:paraId="061F95FA" w14:textId="28B898AE" w:rsidR="004E6FCD" w:rsidRPr="005B6AF1" w:rsidRDefault="00FB7E31" w:rsidP="00E110AA">
      <w:pPr>
        <w:spacing w:after="0" w:line="340" w:lineRule="exact"/>
        <w:ind w:firstLine="36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Tấm</w:t>
      </w:r>
      <w:r w:rsidR="004E6FCD" w:rsidRPr="004E6FCD">
        <w:rPr>
          <w:rFonts w:ascii="Times New Roman" w:hAnsi="Times New Roman" w:cs="Times New Roman"/>
          <w:sz w:val="26"/>
          <w:szCs w:val="26"/>
        </w:rPr>
        <w:t xml:space="preserve"> và </w:t>
      </w:r>
      <w:r>
        <w:rPr>
          <w:rFonts w:ascii="Times New Roman" w:hAnsi="Times New Roman" w:cs="Times New Roman"/>
          <w:sz w:val="26"/>
          <w:szCs w:val="26"/>
        </w:rPr>
        <w:t>Cám</w:t>
      </w:r>
      <w:r w:rsidR="004E6FCD" w:rsidRPr="004E6FCD">
        <w:rPr>
          <w:rFonts w:ascii="Times New Roman" w:hAnsi="Times New Roman" w:cs="Times New Roman"/>
          <w:sz w:val="26"/>
          <w:szCs w:val="26"/>
        </w:rPr>
        <w:t xml:space="preserve"> chơi trò chơi chọn số. Trò chơi gồm nhiều ván, mỗi ván có th</w:t>
      </w:r>
      <w:r w:rsidR="004E6FCD">
        <w:rPr>
          <w:rFonts w:ascii="Times New Roman" w:hAnsi="Times New Roman" w:cs="Times New Roman"/>
          <w:sz w:val="26"/>
          <w:szCs w:val="26"/>
        </w:rPr>
        <w:t>ông</w:t>
      </w:r>
      <w:r w:rsidR="004E6FCD" w:rsidRPr="004E6FCD">
        <w:rPr>
          <w:rFonts w:ascii="Times New Roman" w:hAnsi="Times New Roman" w:cs="Times New Roman"/>
          <w:sz w:val="26"/>
          <w:szCs w:val="26"/>
        </w:rPr>
        <w:t xml:space="preserve"> số </w:t>
      </w:r>
      <w:r w:rsidR="004E6FCD">
        <w:rPr>
          <w:rFonts w:ascii="Times New Roman" w:hAnsi="Times New Roman" w:cs="Times New Roman"/>
          <w:sz w:val="26"/>
          <w:szCs w:val="26"/>
        </w:rPr>
        <w:t>b</w:t>
      </w:r>
      <w:r w:rsidR="004E6FCD" w:rsidRPr="004E6FCD">
        <w:rPr>
          <w:rFonts w:ascii="Times New Roman" w:hAnsi="Times New Roman" w:cs="Times New Roman"/>
          <w:sz w:val="26"/>
          <w:szCs w:val="26"/>
        </w:rPr>
        <w:t>an đầu là b</w:t>
      </w:r>
      <w:r w:rsidR="004E6FCD">
        <w:rPr>
          <w:rFonts w:ascii="Times New Roman" w:hAnsi="Times New Roman" w:cs="Times New Roman"/>
          <w:sz w:val="26"/>
          <w:szCs w:val="26"/>
        </w:rPr>
        <w:t>ốn</w:t>
      </w:r>
      <w:r w:rsidR="004E6FCD" w:rsidRPr="004E6FCD">
        <w:rPr>
          <w:rFonts w:ascii="Times New Roman" w:hAnsi="Times New Roman" w:cs="Times New Roman"/>
          <w:sz w:val="26"/>
          <w:szCs w:val="26"/>
        </w:rPr>
        <w:t xml:space="preserve"> s</w:t>
      </w:r>
      <w:r w:rsidR="007713CA">
        <w:rPr>
          <w:rFonts w:ascii="Times New Roman" w:hAnsi="Times New Roman" w:cs="Times New Roman"/>
          <w:sz w:val="26"/>
          <w:szCs w:val="26"/>
        </w:rPr>
        <w:t xml:space="preserve">ố </w:t>
      </w:r>
      <w:r w:rsidR="004E6FCD" w:rsidRPr="004E6FCD">
        <w:rPr>
          <w:rFonts w:ascii="Times New Roman" w:hAnsi="Times New Roman" w:cs="Times New Roman"/>
          <w:sz w:val="26"/>
          <w:szCs w:val="26"/>
        </w:rPr>
        <w:t>nguyên A, B,</w:t>
      </w:r>
      <w:r w:rsidR="00E93B4E">
        <w:rPr>
          <w:rFonts w:ascii="Times New Roman" w:hAnsi="Times New Roman" w:cs="Times New Roman"/>
          <w:sz w:val="26"/>
          <w:szCs w:val="26"/>
        </w:rPr>
        <w:t xml:space="preserve"> </w:t>
      </w:r>
      <w:r w:rsidR="004E6FCD" w:rsidRPr="004E6FCD">
        <w:rPr>
          <w:rFonts w:ascii="Times New Roman" w:hAnsi="Times New Roman" w:cs="Times New Roman"/>
          <w:sz w:val="26"/>
          <w:szCs w:val="26"/>
        </w:rPr>
        <w:t>C, D. Diễn bi</w:t>
      </w:r>
      <w:r w:rsidR="004E6FCD">
        <w:rPr>
          <w:rFonts w:ascii="Times New Roman" w:hAnsi="Times New Roman" w:cs="Times New Roman"/>
          <w:sz w:val="26"/>
          <w:szCs w:val="26"/>
        </w:rPr>
        <w:t xml:space="preserve">ến </w:t>
      </w:r>
      <w:r w:rsidR="004E6FCD" w:rsidRPr="004E6FCD">
        <w:rPr>
          <w:rFonts w:ascii="Times New Roman" w:hAnsi="Times New Roman" w:cs="Times New Roman"/>
          <w:sz w:val="26"/>
          <w:szCs w:val="26"/>
        </w:rPr>
        <w:t>ván chơi như sau:</w:t>
      </w:r>
    </w:p>
    <w:p w14:paraId="04C94887" w14:textId="0F50C53B" w:rsidR="004E6FCD" w:rsidRPr="004E6FCD" w:rsidRDefault="004E6FCD" w:rsidP="00E110AA">
      <w:pPr>
        <w:pStyle w:val="ListParagraph"/>
        <w:numPr>
          <w:ilvl w:val="0"/>
          <w:numId w:val="16"/>
        </w:num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4E6FCD">
        <w:rPr>
          <w:rFonts w:ascii="Times New Roman" w:hAnsi="Times New Roman" w:cs="Times New Roman"/>
          <w:sz w:val="26"/>
          <w:szCs w:val="26"/>
        </w:rPr>
        <w:t xml:space="preserve">Đầu tiên, </w:t>
      </w:r>
      <w:r w:rsidR="00FB7E31">
        <w:rPr>
          <w:rFonts w:ascii="Times New Roman" w:hAnsi="Times New Roman" w:cs="Times New Roman"/>
          <w:sz w:val="26"/>
          <w:szCs w:val="26"/>
        </w:rPr>
        <w:t>Tấm</w:t>
      </w:r>
      <w:r w:rsidRPr="004E6FCD">
        <w:rPr>
          <w:rFonts w:ascii="Times New Roman" w:hAnsi="Times New Roman" w:cs="Times New Roman"/>
          <w:sz w:val="26"/>
          <w:szCs w:val="26"/>
        </w:rPr>
        <w:t xml:space="preserve"> chọn một số X sao cho A ≤ X ≤ B;</w:t>
      </w:r>
    </w:p>
    <w:p w14:paraId="38F01911" w14:textId="061482AA" w:rsidR="004E6FCD" w:rsidRPr="004E6FCD" w:rsidRDefault="004E6FCD" w:rsidP="00E110AA">
      <w:pPr>
        <w:pStyle w:val="ListParagraph"/>
        <w:numPr>
          <w:ilvl w:val="0"/>
          <w:numId w:val="16"/>
        </w:num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4E6FCD">
        <w:rPr>
          <w:rFonts w:ascii="Tahoma" w:hAnsi="Tahoma" w:cs="Tahoma"/>
          <w:sz w:val="26"/>
          <w:szCs w:val="26"/>
        </w:rPr>
        <w:t>﻿﻿</w:t>
      </w:r>
      <w:r w:rsidRPr="004E6FCD">
        <w:rPr>
          <w:rFonts w:ascii="Times New Roman" w:hAnsi="Times New Roman" w:cs="Times New Roman"/>
          <w:sz w:val="26"/>
          <w:szCs w:val="26"/>
        </w:rPr>
        <w:t xml:space="preserve">Sau đó, </w:t>
      </w:r>
      <w:r w:rsidR="00FB7E31">
        <w:rPr>
          <w:rFonts w:ascii="Times New Roman" w:hAnsi="Times New Roman" w:cs="Times New Roman"/>
          <w:sz w:val="26"/>
          <w:szCs w:val="26"/>
        </w:rPr>
        <w:t>Cám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E6FCD">
        <w:rPr>
          <w:rFonts w:ascii="Times New Roman" w:hAnsi="Times New Roman" w:cs="Times New Roman"/>
          <w:sz w:val="26"/>
          <w:szCs w:val="26"/>
        </w:rPr>
        <w:t>chọn một số Y sao cho C ≤ Y ≤ D;</w:t>
      </w:r>
    </w:p>
    <w:p w14:paraId="6DFE7997" w14:textId="0CB8A924" w:rsidR="004E6FCD" w:rsidRPr="004E6FCD" w:rsidRDefault="004E6FCD" w:rsidP="00E110AA">
      <w:pPr>
        <w:pStyle w:val="ListParagraph"/>
        <w:numPr>
          <w:ilvl w:val="0"/>
          <w:numId w:val="16"/>
        </w:num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4E6FCD">
        <w:rPr>
          <w:rFonts w:ascii="Tahoma" w:hAnsi="Tahoma" w:cs="Tahoma"/>
          <w:sz w:val="26"/>
          <w:szCs w:val="26"/>
        </w:rPr>
        <w:t>﻿﻿</w:t>
      </w:r>
      <w:r w:rsidRPr="004E6FCD">
        <w:rPr>
          <w:rFonts w:ascii="Times New Roman" w:hAnsi="Times New Roman" w:cs="Times New Roman"/>
          <w:sz w:val="26"/>
          <w:szCs w:val="26"/>
        </w:rPr>
        <w:t>Nếu t</w:t>
      </w:r>
      <w:r>
        <w:rPr>
          <w:rFonts w:ascii="Times New Roman" w:hAnsi="Times New Roman" w:cs="Times New Roman"/>
          <w:sz w:val="26"/>
          <w:szCs w:val="26"/>
        </w:rPr>
        <w:t>ổng</w:t>
      </w:r>
      <w:r w:rsidRPr="004E6FCD">
        <w:rPr>
          <w:rFonts w:ascii="Times New Roman" w:hAnsi="Times New Roman" w:cs="Times New Roman"/>
          <w:sz w:val="26"/>
          <w:szCs w:val="26"/>
        </w:rPr>
        <w:t xml:space="preserve"> X + Y là một s</w:t>
      </w:r>
      <w:r w:rsidR="00C849F0">
        <w:rPr>
          <w:rFonts w:ascii="Times New Roman" w:hAnsi="Times New Roman" w:cs="Times New Roman"/>
          <w:sz w:val="26"/>
          <w:szCs w:val="26"/>
        </w:rPr>
        <w:t>ố</w:t>
      </w:r>
      <w:r w:rsidRPr="004E6FCD">
        <w:rPr>
          <w:rFonts w:ascii="Times New Roman" w:hAnsi="Times New Roman" w:cs="Times New Roman"/>
          <w:sz w:val="26"/>
          <w:szCs w:val="26"/>
        </w:rPr>
        <w:t xml:space="preserve"> nguyên tố thì </w:t>
      </w:r>
      <w:r w:rsidR="00FB7E31">
        <w:rPr>
          <w:rFonts w:ascii="Times New Roman" w:hAnsi="Times New Roman" w:cs="Times New Roman"/>
          <w:sz w:val="26"/>
          <w:szCs w:val="26"/>
        </w:rPr>
        <w:t>Cám</w:t>
      </w:r>
      <w:r w:rsidRPr="004E6FCD">
        <w:rPr>
          <w:rFonts w:ascii="Times New Roman" w:hAnsi="Times New Roman" w:cs="Times New Roman"/>
          <w:sz w:val="26"/>
          <w:szCs w:val="26"/>
        </w:rPr>
        <w:t xml:space="preserve"> là người chiến thắng. Ngược lại thì </w:t>
      </w:r>
      <w:r w:rsidR="00FB7E31">
        <w:rPr>
          <w:rFonts w:ascii="Times New Roman" w:hAnsi="Times New Roman" w:cs="Times New Roman"/>
          <w:sz w:val="26"/>
          <w:szCs w:val="26"/>
        </w:rPr>
        <w:t>Tấm</w:t>
      </w:r>
      <w:r w:rsidRPr="004E6FCD">
        <w:rPr>
          <w:rFonts w:ascii="Times New Roman" w:hAnsi="Times New Roman" w:cs="Times New Roman"/>
          <w:sz w:val="26"/>
          <w:szCs w:val="26"/>
        </w:rPr>
        <w:t xml:space="preserve"> là người chiến thắng.</w:t>
      </w:r>
    </w:p>
    <w:p w14:paraId="40373B2B" w14:textId="05096B31" w:rsidR="004E6FCD" w:rsidRPr="004E6FCD" w:rsidRDefault="004E6FCD" w:rsidP="00E110AA">
      <w:p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4E6FCD">
        <w:rPr>
          <w:rFonts w:ascii="Times New Roman" w:hAnsi="Times New Roman" w:cs="Times New Roman"/>
          <w:sz w:val="26"/>
          <w:szCs w:val="26"/>
        </w:rPr>
        <w:t>Gi</w:t>
      </w:r>
      <w:r w:rsidR="00C84C17">
        <w:rPr>
          <w:rFonts w:ascii="Times New Roman" w:hAnsi="Times New Roman" w:cs="Times New Roman"/>
          <w:sz w:val="26"/>
          <w:szCs w:val="26"/>
        </w:rPr>
        <w:t xml:space="preserve">ả </w:t>
      </w:r>
      <w:r w:rsidRPr="004E6FCD">
        <w:rPr>
          <w:rFonts w:ascii="Times New Roman" w:hAnsi="Times New Roman" w:cs="Times New Roman"/>
          <w:sz w:val="26"/>
          <w:szCs w:val="26"/>
        </w:rPr>
        <w:t xml:space="preserve">sử </w:t>
      </w:r>
      <w:r w:rsidR="00FB7E31">
        <w:rPr>
          <w:rFonts w:ascii="Times New Roman" w:hAnsi="Times New Roman" w:cs="Times New Roman"/>
          <w:sz w:val="26"/>
          <w:szCs w:val="26"/>
        </w:rPr>
        <w:t xml:space="preserve">Tấm </w:t>
      </w:r>
      <w:r w:rsidRPr="004E6FCD">
        <w:rPr>
          <w:rFonts w:ascii="Times New Roman" w:hAnsi="Times New Roman" w:cs="Times New Roman"/>
          <w:sz w:val="26"/>
          <w:szCs w:val="26"/>
        </w:rPr>
        <w:t xml:space="preserve">và </w:t>
      </w:r>
      <w:r w:rsidR="00FB7E31">
        <w:rPr>
          <w:rFonts w:ascii="Times New Roman" w:hAnsi="Times New Roman" w:cs="Times New Roman"/>
          <w:sz w:val="26"/>
          <w:szCs w:val="26"/>
        </w:rPr>
        <w:t>Cám</w:t>
      </w:r>
      <w:r w:rsidRPr="004E6FCD">
        <w:rPr>
          <w:rFonts w:ascii="Times New Roman" w:hAnsi="Times New Roman" w:cs="Times New Roman"/>
          <w:sz w:val="26"/>
          <w:szCs w:val="26"/>
        </w:rPr>
        <w:t xml:space="preserve"> đều biết cách chơi tối ưu, hãy xác định người chiến th</w:t>
      </w:r>
      <w:r w:rsidR="00F07D64">
        <w:rPr>
          <w:rFonts w:ascii="Times New Roman" w:hAnsi="Times New Roman" w:cs="Times New Roman"/>
          <w:sz w:val="26"/>
          <w:szCs w:val="26"/>
        </w:rPr>
        <w:t xml:space="preserve">ắng </w:t>
      </w:r>
      <w:r w:rsidRPr="004E6FCD">
        <w:rPr>
          <w:rFonts w:ascii="Times New Roman" w:hAnsi="Times New Roman" w:cs="Times New Roman"/>
          <w:sz w:val="26"/>
          <w:szCs w:val="26"/>
        </w:rPr>
        <w:t>trong từng ván.</w:t>
      </w:r>
    </w:p>
    <w:p w14:paraId="21E5AEB3" w14:textId="787D1DA3" w:rsidR="004E6FCD" w:rsidRPr="004E6FCD" w:rsidRDefault="004E6FCD" w:rsidP="00E110AA">
      <w:p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7F4798">
        <w:rPr>
          <w:rFonts w:ascii="Times New Roman" w:hAnsi="Times New Roman" w:cs="Times New Roman"/>
          <w:b/>
          <w:bCs/>
          <w:sz w:val="26"/>
          <w:szCs w:val="26"/>
        </w:rPr>
        <w:t>Dữ liệu</w:t>
      </w:r>
      <w:r w:rsidRPr="004E6FCD">
        <w:rPr>
          <w:rFonts w:ascii="Times New Roman" w:hAnsi="Times New Roman" w:cs="Times New Roman"/>
          <w:sz w:val="26"/>
          <w:szCs w:val="26"/>
        </w:rPr>
        <w:t>: vào từ file GAME.INP</w:t>
      </w:r>
    </w:p>
    <w:p w14:paraId="036BC6D9" w14:textId="333B58D8" w:rsidR="004E6FCD" w:rsidRPr="007F4798" w:rsidRDefault="004E6FCD" w:rsidP="00E110AA">
      <w:pPr>
        <w:pStyle w:val="ListParagraph"/>
        <w:numPr>
          <w:ilvl w:val="0"/>
          <w:numId w:val="17"/>
        </w:num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7F4798">
        <w:rPr>
          <w:rFonts w:ascii="Tahoma" w:hAnsi="Tahoma" w:cs="Tahoma"/>
          <w:sz w:val="26"/>
          <w:szCs w:val="26"/>
        </w:rPr>
        <w:t>﻿﻿</w:t>
      </w:r>
      <w:r w:rsidRPr="007F4798">
        <w:rPr>
          <w:rFonts w:ascii="Times New Roman" w:hAnsi="Times New Roman" w:cs="Times New Roman"/>
          <w:sz w:val="26"/>
          <w:szCs w:val="26"/>
        </w:rPr>
        <w:t>Dòng 1: số nguyên T (1 ≤ T ≤ 10) là số ván chơi;</w:t>
      </w:r>
    </w:p>
    <w:p w14:paraId="58B820B0" w14:textId="20F3D207" w:rsidR="004E6FCD" w:rsidRPr="007F4798" w:rsidRDefault="004E6FCD" w:rsidP="00E110AA">
      <w:pPr>
        <w:pStyle w:val="ListParagraph"/>
        <w:numPr>
          <w:ilvl w:val="0"/>
          <w:numId w:val="17"/>
        </w:num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7F4798">
        <w:rPr>
          <w:rFonts w:ascii="Tahoma" w:hAnsi="Tahoma" w:cs="Tahoma"/>
          <w:sz w:val="26"/>
          <w:szCs w:val="26"/>
        </w:rPr>
        <w:t>﻿﻿</w:t>
      </w:r>
      <w:r w:rsidRPr="007F4798">
        <w:rPr>
          <w:rFonts w:ascii="Times New Roman" w:hAnsi="Times New Roman" w:cs="Times New Roman"/>
          <w:sz w:val="26"/>
          <w:szCs w:val="26"/>
        </w:rPr>
        <w:t>Dòng 2...T + 1: mỗi dòng ghi bốn số nguyên A,</w:t>
      </w:r>
      <w:r w:rsidR="009B1831">
        <w:rPr>
          <w:rFonts w:ascii="Times New Roman" w:hAnsi="Times New Roman" w:cs="Times New Roman"/>
          <w:sz w:val="26"/>
          <w:szCs w:val="26"/>
        </w:rPr>
        <w:t xml:space="preserve"> </w:t>
      </w:r>
      <w:r w:rsidRPr="007F4798">
        <w:rPr>
          <w:rFonts w:ascii="Times New Roman" w:hAnsi="Times New Roman" w:cs="Times New Roman"/>
          <w:sz w:val="26"/>
          <w:szCs w:val="26"/>
        </w:rPr>
        <w:t>B, C,</w:t>
      </w:r>
      <w:r w:rsidR="009B1831">
        <w:rPr>
          <w:rFonts w:ascii="Times New Roman" w:hAnsi="Times New Roman" w:cs="Times New Roman"/>
          <w:sz w:val="26"/>
          <w:szCs w:val="26"/>
        </w:rPr>
        <w:t xml:space="preserve"> </w:t>
      </w:r>
      <w:r w:rsidRPr="007F4798">
        <w:rPr>
          <w:rFonts w:ascii="Times New Roman" w:hAnsi="Times New Roman" w:cs="Times New Roman"/>
          <w:sz w:val="26"/>
          <w:szCs w:val="26"/>
        </w:rPr>
        <w:t>D (1 ≤ A ≤ B ≤ 1000;1 ≤ C ≤ D ≤ 1000) là thông số của một ván.</w:t>
      </w:r>
      <w:r w:rsidR="009B183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ACAE012" w14:textId="77777777" w:rsidR="004E6FCD" w:rsidRPr="004E6FCD" w:rsidRDefault="004E6FCD" w:rsidP="00E110AA">
      <w:p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7F4798">
        <w:rPr>
          <w:rFonts w:ascii="Times New Roman" w:hAnsi="Times New Roman" w:cs="Times New Roman"/>
          <w:b/>
          <w:bCs/>
          <w:sz w:val="26"/>
          <w:szCs w:val="26"/>
        </w:rPr>
        <w:t>Kết quả</w:t>
      </w:r>
      <w:r w:rsidRPr="004E6FCD">
        <w:rPr>
          <w:rFonts w:ascii="Times New Roman" w:hAnsi="Times New Roman" w:cs="Times New Roman"/>
          <w:sz w:val="26"/>
          <w:szCs w:val="26"/>
        </w:rPr>
        <w:t>: ghi ra file GAME.OUT:</w:t>
      </w:r>
    </w:p>
    <w:p w14:paraId="3F7533F0" w14:textId="0AF3B174" w:rsidR="004E6FCD" w:rsidRPr="007F4798" w:rsidRDefault="004E6FCD" w:rsidP="00E110AA">
      <w:pPr>
        <w:pStyle w:val="ListParagraph"/>
        <w:numPr>
          <w:ilvl w:val="0"/>
          <w:numId w:val="18"/>
        </w:num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7F4798">
        <w:rPr>
          <w:rFonts w:ascii="Times New Roman" w:hAnsi="Times New Roman" w:cs="Times New Roman"/>
          <w:sz w:val="26"/>
          <w:szCs w:val="26"/>
        </w:rPr>
        <w:t xml:space="preserve">Dòng 1 ... T: dòng i ghi kết quả của ván thứ i, nếu </w:t>
      </w:r>
      <w:r w:rsidR="00FB7E31">
        <w:rPr>
          <w:rFonts w:ascii="Times New Roman" w:hAnsi="Times New Roman" w:cs="Times New Roman"/>
          <w:sz w:val="26"/>
          <w:szCs w:val="26"/>
        </w:rPr>
        <w:t>Tấm</w:t>
      </w:r>
      <w:r w:rsidRPr="007F4798">
        <w:rPr>
          <w:rFonts w:ascii="Times New Roman" w:hAnsi="Times New Roman" w:cs="Times New Roman"/>
          <w:sz w:val="26"/>
          <w:szCs w:val="26"/>
        </w:rPr>
        <w:t xml:space="preserve"> là người chiến thắng thì ghi "</w:t>
      </w:r>
      <w:r w:rsidR="00FB7E31">
        <w:rPr>
          <w:rFonts w:ascii="Times New Roman" w:hAnsi="Times New Roman" w:cs="Times New Roman"/>
          <w:sz w:val="26"/>
          <w:szCs w:val="26"/>
        </w:rPr>
        <w:t>Tam</w:t>
      </w:r>
      <w:r w:rsidRPr="007F4798">
        <w:rPr>
          <w:rFonts w:ascii="Times New Roman" w:hAnsi="Times New Roman" w:cs="Times New Roman"/>
          <w:sz w:val="26"/>
          <w:szCs w:val="26"/>
        </w:rPr>
        <w:t>", ngược lại ghi "</w:t>
      </w:r>
      <w:r w:rsidR="00FB7E31">
        <w:rPr>
          <w:rFonts w:ascii="Times New Roman" w:hAnsi="Times New Roman" w:cs="Times New Roman"/>
          <w:sz w:val="26"/>
          <w:szCs w:val="26"/>
        </w:rPr>
        <w:t>Cam</w:t>
      </w:r>
      <w:r w:rsidRPr="007F4798">
        <w:rPr>
          <w:rFonts w:ascii="Times New Roman" w:hAnsi="Times New Roman" w:cs="Times New Roman"/>
          <w:sz w:val="26"/>
          <w:szCs w:val="26"/>
        </w:rPr>
        <w:t>".</w:t>
      </w:r>
    </w:p>
    <w:p w14:paraId="311CD9BD" w14:textId="77777777" w:rsidR="00BF4C5A" w:rsidRPr="00BF4C5A" w:rsidRDefault="00BF4C5A" w:rsidP="00E110AA">
      <w:p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Ví dụ:   </w: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2694"/>
        <w:gridCol w:w="2835"/>
      </w:tblGrid>
      <w:tr w:rsidR="00BF4C5A" w14:paraId="033BFAC1" w14:textId="77777777" w:rsidTr="00BF4C5A">
        <w:tc>
          <w:tcPr>
            <w:tcW w:w="2694" w:type="dxa"/>
          </w:tcPr>
          <w:p w14:paraId="56507378" w14:textId="43C715BF" w:rsidR="00BF4C5A" w:rsidRDefault="00BF4C5A" w:rsidP="00E110AA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GAME</w:t>
            </w:r>
            <w:r w:rsidR="00447172">
              <w:rPr>
                <w:rFonts w:ascii="Times New Roman" w:hAnsi="Times New Roman" w:cs="Times New Roman"/>
                <w:sz w:val="26"/>
                <w:szCs w:val="26"/>
              </w:rPr>
              <w:t>.INP</w:t>
            </w:r>
          </w:p>
        </w:tc>
        <w:tc>
          <w:tcPr>
            <w:tcW w:w="2835" w:type="dxa"/>
          </w:tcPr>
          <w:p w14:paraId="676AB203" w14:textId="3DC98374" w:rsidR="00BF4C5A" w:rsidRDefault="00BF4C5A" w:rsidP="00E110AA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GAME</w:t>
            </w:r>
            <w:r w:rsidR="00447172">
              <w:rPr>
                <w:rFonts w:ascii="Times New Roman" w:hAnsi="Times New Roman" w:cs="Times New Roman"/>
                <w:sz w:val="26"/>
                <w:szCs w:val="26"/>
              </w:rPr>
              <w:t>.OUT</w:t>
            </w:r>
          </w:p>
        </w:tc>
      </w:tr>
      <w:tr w:rsidR="00BF4C5A" w14:paraId="15A10F98" w14:textId="77777777" w:rsidTr="00BF4C5A">
        <w:tc>
          <w:tcPr>
            <w:tcW w:w="2694" w:type="dxa"/>
          </w:tcPr>
          <w:p w14:paraId="6F295CB3" w14:textId="77777777" w:rsidR="00BF4C5A" w:rsidRDefault="00BF4C5A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2F0F738A" w14:textId="19193FD5" w:rsidR="00BF4C5A" w:rsidRDefault="00BF4C5A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2 3 4 5</w:t>
            </w:r>
          </w:p>
        </w:tc>
        <w:tc>
          <w:tcPr>
            <w:tcW w:w="2835" w:type="dxa"/>
          </w:tcPr>
          <w:p w14:paraId="7ED03C2A" w14:textId="641A26E3" w:rsidR="00BF4C5A" w:rsidRPr="00C14FAB" w:rsidRDefault="00FB7E31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Cam</w:t>
            </w:r>
          </w:p>
        </w:tc>
      </w:tr>
      <w:tr w:rsidR="00BF4C5A" w14:paraId="7D28CF64" w14:textId="77777777" w:rsidTr="00BF4C5A">
        <w:tc>
          <w:tcPr>
            <w:tcW w:w="2694" w:type="dxa"/>
          </w:tcPr>
          <w:p w14:paraId="637CC6F4" w14:textId="77777777" w:rsidR="00BF4C5A" w:rsidRDefault="00BF4C5A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5EE00944" w14:textId="25C3F196" w:rsidR="00BF4C5A" w:rsidRDefault="00BF4C5A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2 4 4 5</w:t>
            </w:r>
          </w:p>
        </w:tc>
        <w:tc>
          <w:tcPr>
            <w:tcW w:w="2835" w:type="dxa"/>
          </w:tcPr>
          <w:p w14:paraId="53D067BE" w14:textId="48A5527A" w:rsidR="00BF4C5A" w:rsidRPr="00C14FAB" w:rsidRDefault="00FB7E31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Tam</w:t>
            </w:r>
          </w:p>
        </w:tc>
      </w:tr>
    </w:tbl>
    <w:p w14:paraId="1B44C00F" w14:textId="25D058F1" w:rsidR="000E0B35" w:rsidRDefault="000E0B35" w:rsidP="00E110AA">
      <w:p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4E6FCD">
        <w:rPr>
          <w:rFonts w:ascii="Times New Roman" w:hAnsi="Times New Roman" w:cs="Times New Roman"/>
          <w:sz w:val="26"/>
          <w:szCs w:val="26"/>
        </w:rPr>
        <w:t>Subtasks: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3788AEA8" w14:textId="77777777" w:rsidR="000E0B35" w:rsidRPr="00FB1FE3" w:rsidRDefault="000E0B35" w:rsidP="00E110AA">
      <w:pPr>
        <w:pStyle w:val="ListParagraph"/>
        <w:numPr>
          <w:ilvl w:val="0"/>
          <w:numId w:val="15"/>
        </w:num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FB1FE3">
        <w:rPr>
          <w:rFonts w:ascii="Times New Roman" w:hAnsi="Times New Roman" w:cs="Times New Roman"/>
          <w:sz w:val="26"/>
          <w:szCs w:val="26"/>
        </w:rPr>
        <w:t xml:space="preserve">Có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FB1FE3">
        <w:rPr>
          <w:rFonts w:ascii="Times New Roman" w:hAnsi="Times New Roman" w:cs="Times New Roman"/>
          <w:sz w:val="26"/>
          <w:szCs w:val="26"/>
        </w:rPr>
        <w:t xml:space="preserve">0% số test </w:t>
      </w:r>
      <w:r>
        <w:rPr>
          <w:rFonts w:ascii="Times New Roman" w:hAnsi="Times New Roman" w:cs="Times New Roman"/>
          <w:sz w:val="26"/>
          <w:szCs w:val="26"/>
        </w:rPr>
        <w:t>B, D</w:t>
      </w:r>
      <w:r w:rsidRPr="00FB1FE3">
        <w:rPr>
          <w:rFonts w:ascii="Times New Roman" w:hAnsi="Times New Roman" w:cs="Times New Roman"/>
          <w:sz w:val="26"/>
          <w:szCs w:val="26"/>
        </w:rPr>
        <w:t xml:space="preserve"> ≤ 100 và </w:t>
      </w:r>
      <w:r>
        <w:rPr>
          <w:rFonts w:ascii="Times New Roman" w:hAnsi="Times New Roman" w:cs="Times New Roman"/>
          <w:sz w:val="26"/>
          <w:szCs w:val="26"/>
        </w:rPr>
        <w:t>T=1</w:t>
      </w:r>
    </w:p>
    <w:p w14:paraId="11A12725" w14:textId="77777777" w:rsidR="000E0B35" w:rsidRDefault="000E0B35" w:rsidP="00E110AA">
      <w:pPr>
        <w:pStyle w:val="ListParagraph"/>
        <w:numPr>
          <w:ilvl w:val="0"/>
          <w:numId w:val="15"/>
        </w:num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FB1FE3">
        <w:rPr>
          <w:rFonts w:ascii="Tahoma" w:hAnsi="Tahoma" w:cs="Tahoma"/>
          <w:sz w:val="26"/>
          <w:szCs w:val="26"/>
        </w:rPr>
        <w:t>﻿﻿</w:t>
      </w:r>
      <w:r w:rsidRPr="00FB1FE3">
        <w:rPr>
          <w:rFonts w:ascii="Times New Roman" w:hAnsi="Times New Roman" w:cs="Times New Roman"/>
          <w:sz w:val="26"/>
          <w:szCs w:val="26"/>
        </w:rPr>
        <w:t xml:space="preserve">Có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FB1FE3">
        <w:rPr>
          <w:rFonts w:ascii="Times New Roman" w:hAnsi="Times New Roman" w:cs="Times New Roman"/>
          <w:sz w:val="26"/>
          <w:szCs w:val="26"/>
        </w:rPr>
        <w:t xml:space="preserve">0% số test khác </w:t>
      </w:r>
      <w:r>
        <w:rPr>
          <w:rFonts w:ascii="Times New Roman" w:hAnsi="Times New Roman" w:cs="Times New Roman"/>
          <w:sz w:val="26"/>
          <w:szCs w:val="26"/>
        </w:rPr>
        <w:t xml:space="preserve">B, D </w:t>
      </w:r>
      <w:r w:rsidRPr="00FB1FE3">
        <w:rPr>
          <w:rFonts w:ascii="Times New Roman" w:hAnsi="Times New Roman" w:cs="Times New Roman"/>
          <w:sz w:val="26"/>
          <w:szCs w:val="26"/>
        </w:rPr>
        <w:t xml:space="preserve">≤ 1000 và </w:t>
      </w:r>
      <w:r>
        <w:rPr>
          <w:rFonts w:ascii="Times New Roman" w:hAnsi="Times New Roman" w:cs="Times New Roman"/>
          <w:sz w:val="26"/>
          <w:szCs w:val="26"/>
        </w:rPr>
        <w:t xml:space="preserve">T </w:t>
      </w:r>
      <w:r w:rsidRPr="00FB1FE3">
        <w:rPr>
          <w:rFonts w:ascii="Times New Roman" w:hAnsi="Times New Roman" w:cs="Times New Roman"/>
          <w:sz w:val="26"/>
          <w:szCs w:val="26"/>
        </w:rPr>
        <w:t>≤</w:t>
      </w:r>
      <w:r>
        <w:rPr>
          <w:rFonts w:ascii="Times New Roman" w:hAnsi="Times New Roman" w:cs="Times New Roman"/>
          <w:sz w:val="26"/>
          <w:szCs w:val="26"/>
        </w:rPr>
        <w:t xml:space="preserve"> 10</w:t>
      </w:r>
    </w:p>
    <w:p w14:paraId="57545349" w14:textId="4D63025D" w:rsidR="004E6FCD" w:rsidRPr="004E6FCD" w:rsidRDefault="004E6FCD" w:rsidP="00E110AA">
      <w:p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F07D64">
        <w:rPr>
          <w:rFonts w:ascii="Times New Roman" w:hAnsi="Times New Roman" w:cs="Times New Roman"/>
          <w:i/>
          <w:iCs/>
          <w:sz w:val="26"/>
          <w:szCs w:val="26"/>
        </w:rPr>
        <w:t>Giải thích ví dụ 1</w:t>
      </w:r>
      <w:r w:rsidR="00BF4C5A" w:rsidRPr="00F07D64">
        <w:rPr>
          <w:rFonts w:ascii="Times New Roman" w:hAnsi="Times New Roman" w:cs="Times New Roman"/>
          <w:i/>
          <w:iCs/>
          <w:sz w:val="26"/>
          <w:szCs w:val="26"/>
        </w:rPr>
        <w:t>:</w:t>
      </w:r>
      <w:r w:rsidR="00BF4C5A">
        <w:rPr>
          <w:rFonts w:ascii="Times New Roman" w:hAnsi="Times New Roman" w:cs="Times New Roman"/>
          <w:sz w:val="26"/>
          <w:szCs w:val="26"/>
        </w:rPr>
        <w:t xml:space="preserve"> </w:t>
      </w:r>
      <w:r w:rsidR="00FB7E31">
        <w:rPr>
          <w:rFonts w:ascii="Times New Roman" w:hAnsi="Times New Roman" w:cs="Times New Roman"/>
          <w:sz w:val="26"/>
          <w:szCs w:val="26"/>
        </w:rPr>
        <w:t>Cám</w:t>
      </w:r>
      <w:r w:rsidR="00BF4C5A">
        <w:rPr>
          <w:rFonts w:ascii="Times New Roman" w:hAnsi="Times New Roman" w:cs="Times New Roman"/>
          <w:sz w:val="26"/>
          <w:szCs w:val="26"/>
        </w:rPr>
        <w:t xml:space="preserve"> </w:t>
      </w:r>
      <w:r w:rsidRPr="004E6FCD">
        <w:rPr>
          <w:rFonts w:ascii="Times New Roman" w:hAnsi="Times New Roman" w:cs="Times New Roman"/>
          <w:sz w:val="26"/>
          <w:szCs w:val="26"/>
        </w:rPr>
        <w:t xml:space="preserve">chắc chắn thắng vì: nếu </w:t>
      </w:r>
      <w:r w:rsidR="00FB7E31">
        <w:rPr>
          <w:rFonts w:ascii="Times New Roman" w:hAnsi="Times New Roman" w:cs="Times New Roman"/>
          <w:sz w:val="26"/>
          <w:szCs w:val="26"/>
        </w:rPr>
        <w:t>Tấm</w:t>
      </w:r>
      <w:r w:rsidR="00BF4C5A">
        <w:rPr>
          <w:rFonts w:ascii="Times New Roman" w:hAnsi="Times New Roman" w:cs="Times New Roman"/>
          <w:sz w:val="26"/>
          <w:szCs w:val="26"/>
        </w:rPr>
        <w:t xml:space="preserve"> </w:t>
      </w:r>
      <w:r w:rsidRPr="004E6FCD">
        <w:rPr>
          <w:rFonts w:ascii="Times New Roman" w:hAnsi="Times New Roman" w:cs="Times New Roman"/>
          <w:sz w:val="26"/>
          <w:szCs w:val="26"/>
        </w:rPr>
        <w:t xml:space="preserve">chọn X = 2 thì </w:t>
      </w:r>
      <w:r w:rsidR="00FB7E31">
        <w:rPr>
          <w:rFonts w:ascii="Times New Roman" w:hAnsi="Times New Roman" w:cs="Times New Roman"/>
          <w:sz w:val="26"/>
          <w:szCs w:val="26"/>
        </w:rPr>
        <w:t>Cám</w:t>
      </w:r>
      <w:r w:rsidRPr="004E6FCD">
        <w:rPr>
          <w:rFonts w:ascii="Times New Roman" w:hAnsi="Times New Roman" w:cs="Times New Roman"/>
          <w:sz w:val="26"/>
          <w:szCs w:val="26"/>
        </w:rPr>
        <w:t xml:space="preserve"> chọn Y = 5 để được tổng bằng 7 là một số nguyên tố; còn nếu </w:t>
      </w:r>
      <w:r w:rsidR="00FB7E31">
        <w:rPr>
          <w:rFonts w:ascii="Times New Roman" w:hAnsi="Times New Roman" w:cs="Times New Roman"/>
          <w:sz w:val="26"/>
          <w:szCs w:val="26"/>
        </w:rPr>
        <w:t>Tấm</w:t>
      </w:r>
      <w:r w:rsidRPr="004E6FCD">
        <w:rPr>
          <w:rFonts w:ascii="Times New Roman" w:hAnsi="Times New Roman" w:cs="Times New Roman"/>
          <w:sz w:val="26"/>
          <w:szCs w:val="26"/>
        </w:rPr>
        <w:t xml:space="preserve"> chọn X = 3 thì </w:t>
      </w:r>
      <w:r w:rsidR="00FB7E31">
        <w:rPr>
          <w:rFonts w:ascii="Times New Roman" w:hAnsi="Times New Roman" w:cs="Times New Roman"/>
          <w:sz w:val="26"/>
          <w:szCs w:val="26"/>
        </w:rPr>
        <w:t>Cám</w:t>
      </w:r>
      <w:r w:rsidR="00BF4C5A">
        <w:rPr>
          <w:rFonts w:ascii="Times New Roman" w:hAnsi="Times New Roman" w:cs="Times New Roman"/>
          <w:sz w:val="26"/>
          <w:szCs w:val="26"/>
        </w:rPr>
        <w:t xml:space="preserve"> </w:t>
      </w:r>
      <w:r w:rsidRPr="004E6FCD">
        <w:rPr>
          <w:rFonts w:ascii="Times New Roman" w:hAnsi="Times New Roman" w:cs="Times New Roman"/>
          <w:sz w:val="26"/>
          <w:szCs w:val="26"/>
        </w:rPr>
        <w:t>chọn Y = 4 để được tổng bằng 7 là một số nguyên tố</w:t>
      </w:r>
    </w:p>
    <w:p w14:paraId="0C0DAEC0" w14:textId="0D1A6975" w:rsidR="004E6FCD" w:rsidRPr="00BF4C5A" w:rsidRDefault="004E6FCD" w:rsidP="00E110AA">
      <w:p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F07D64">
        <w:rPr>
          <w:rFonts w:ascii="Times New Roman" w:hAnsi="Times New Roman" w:cs="Times New Roman"/>
          <w:i/>
          <w:iCs/>
          <w:sz w:val="26"/>
          <w:szCs w:val="26"/>
        </w:rPr>
        <w:lastRenderedPageBreak/>
        <w:t>Giải thích ví dụ 2</w:t>
      </w:r>
      <w:r w:rsidR="00BF4C5A" w:rsidRPr="00F07D64">
        <w:rPr>
          <w:rFonts w:ascii="Times New Roman" w:hAnsi="Times New Roman" w:cs="Times New Roman"/>
          <w:i/>
          <w:iCs/>
          <w:sz w:val="26"/>
          <w:szCs w:val="26"/>
        </w:rPr>
        <w:t>:</w:t>
      </w:r>
      <w:r w:rsidR="00BF4C5A">
        <w:rPr>
          <w:rFonts w:ascii="Times New Roman" w:hAnsi="Times New Roman" w:cs="Times New Roman"/>
          <w:sz w:val="26"/>
          <w:szCs w:val="26"/>
        </w:rPr>
        <w:t xml:space="preserve"> </w:t>
      </w:r>
      <w:r w:rsidR="00FB7E31">
        <w:rPr>
          <w:rFonts w:ascii="Times New Roman" w:hAnsi="Times New Roman" w:cs="Times New Roman"/>
          <w:sz w:val="26"/>
          <w:szCs w:val="26"/>
        </w:rPr>
        <w:t>Tấm</w:t>
      </w:r>
      <w:r w:rsidRPr="004E6FCD">
        <w:rPr>
          <w:rFonts w:ascii="Times New Roman" w:hAnsi="Times New Roman" w:cs="Times New Roman"/>
          <w:sz w:val="26"/>
          <w:szCs w:val="26"/>
        </w:rPr>
        <w:t xml:space="preserve"> thắng bằng cách chọn X = 4, khi đó </w:t>
      </w:r>
      <w:r w:rsidR="00FB7E31">
        <w:rPr>
          <w:rFonts w:ascii="Times New Roman" w:hAnsi="Times New Roman" w:cs="Times New Roman"/>
          <w:sz w:val="26"/>
          <w:szCs w:val="26"/>
        </w:rPr>
        <w:t>Cám</w:t>
      </w:r>
      <w:r w:rsidRPr="004E6FCD">
        <w:rPr>
          <w:rFonts w:ascii="Times New Roman" w:hAnsi="Times New Roman" w:cs="Times New Roman"/>
          <w:sz w:val="26"/>
          <w:szCs w:val="26"/>
        </w:rPr>
        <w:t xml:space="preserve"> chỉ có hai lựa chọn: nếu </w:t>
      </w:r>
      <w:r w:rsidR="00FB7E31">
        <w:rPr>
          <w:rFonts w:ascii="Times New Roman" w:hAnsi="Times New Roman" w:cs="Times New Roman"/>
          <w:sz w:val="26"/>
          <w:szCs w:val="26"/>
        </w:rPr>
        <w:t xml:space="preserve">Cám </w:t>
      </w:r>
      <w:r w:rsidRPr="004E6FCD">
        <w:rPr>
          <w:rFonts w:ascii="Times New Roman" w:hAnsi="Times New Roman" w:cs="Times New Roman"/>
          <w:sz w:val="26"/>
          <w:szCs w:val="26"/>
        </w:rPr>
        <w:t>chọn</w:t>
      </w:r>
      <w:r w:rsidR="00BF4C5A">
        <w:rPr>
          <w:rFonts w:ascii="Times New Roman" w:hAnsi="Times New Roman" w:cs="Times New Roman"/>
          <w:sz w:val="26"/>
          <w:szCs w:val="26"/>
        </w:rPr>
        <w:t xml:space="preserve"> </w:t>
      </w:r>
      <w:r w:rsidRPr="004E6FCD">
        <w:rPr>
          <w:rFonts w:ascii="Times New Roman" w:hAnsi="Times New Roman" w:cs="Times New Roman"/>
          <w:sz w:val="26"/>
          <w:szCs w:val="26"/>
        </w:rPr>
        <w:t xml:space="preserve">Y = 4 thì tổng X + Y = 8 không là số nguyên tố; nếu </w:t>
      </w:r>
      <w:r w:rsidR="00FB7E31">
        <w:rPr>
          <w:rFonts w:ascii="Times New Roman" w:hAnsi="Times New Roman" w:cs="Times New Roman"/>
          <w:sz w:val="26"/>
          <w:szCs w:val="26"/>
        </w:rPr>
        <w:t>Cám</w:t>
      </w:r>
      <w:r w:rsidRPr="004E6FCD">
        <w:rPr>
          <w:rFonts w:ascii="Times New Roman" w:hAnsi="Times New Roman" w:cs="Times New Roman"/>
          <w:sz w:val="26"/>
          <w:szCs w:val="26"/>
        </w:rPr>
        <w:t xml:space="preserve"> chọn Y = 5 thì tổng X + Y = 9 không là số nguyên tố.</w:t>
      </w:r>
    </w:p>
    <w:p w14:paraId="6349A26B" w14:textId="2B53CBBE" w:rsidR="004E6FCD" w:rsidRPr="00C26B08" w:rsidRDefault="008E3B56" w:rsidP="00E110AA">
      <w:pPr>
        <w:spacing w:after="0" w:line="340" w:lineRule="exact"/>
        <w:ind w:firstLine="720"/>
        <w:rPr>
          <w:rFonts w:ascii="Times New Roman" w:hAnsi="Times New Roman" w:cs="Times New Roman"/>
          <w:b/>
          <w:bCs/>
          <w:sz w:val="26"/>
          <w:szCs w:val="26"/>
        </w:rPr>
      </w:pPr>
      <w:r w:rsidRPr="00C26B08">
        <w:rPr>
          <w:rFonts w:ascii="Times New Roman" w:hAnsi="Times New Roman" w:cs="Times New Roman"/>
          <w:b/>
          <w:bCs/>
          <w:sz w:val="26"/>
          <w:szCs w:val="26"/>
        </w:rPr>
        <w:t xml:space="preserve">BÀI </w:t>
      </w:r>
      <w:r w:rsidR="00BE6DF2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E110AA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C26B0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A722EA">
        <w:rPr>
          <w:rFonts w:ascii="Times New Roman" w:hAnsi="Times New Roman" w:cs="Times New Roman"/>
          <w:b/>
          <w:bCs/>
          <w:sz w:val="26"/>
          <w:szCs w:val="26"/>
        </w:rPr>
        <w:t>TẶNG QUÀ</w:t>
      </w:r>
      <w:r w:rsidR="008B2E7A">
        <w:rPr>
          <w:rFonts w:ascii="Times New Roman" w:hAnsi="Times New Roman" w:cs="Times New Roman"/>
          <w:b/>
          <w:bCs/>
          <w:sz w:val="26"/>
          <w:szCs w:val="26"/>
        </w:rPr>
        <w:t xml:space="preserve"> (5 điểm)</w:t>
      </w:r>
    </w:p>
    <w:p w14:paraId="2598157D" w14:textId="65EA3741" w:rsidR="008E3B56" w:rsidRPr="00733F65" w:rsidRDefault="00164710" w:rsidP="00E110AA">
      <w:pPr>
        <w:spacing w:after="0" w:line="340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Nhân dịp 20/11,</w:t>
      </w:r>
      <w:r w:rsidR="008E3B56" w:rsidRPr="00733F6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</w:t>
      </w:r>
      <w:r w:rsidR="00CB4982">
        <w:rPr>
          <w:rFonts w:ascii="Times New Roman" w:hAnsi="Times New Roman" w:cs="Times New Roman"/>
          <w:sz w:val="26"/>
          <w:szCs w:val="26"/>
        </w:rPr>
        <w:t>hầy Minh</w:t>
      </w:r>
      <w:r w:rsidR="008E3B56" w:rsidRPr="00733F65">
        <w:rPr>
          <w:rFonts w:ascii="Times New Roman" w:hAnsi="Times New Roman" w:cs="Times New Roman"/>
          <w:sz w:val="26"/>
          <w:szCs w:val="26"/>
        </w:rPr>
        <w:t xml:space="preserve"> có tổ chức trò chơi, tặng N g</w:t>
      </w:r>
      <w:r w:rsidR="00525D83">
        <w:rPr>
          <w:rFonts w:ascii="Times New Roman" w:hAnsi="Times New Roman" w:cs="Times New Roman"/>
          <w:sz w:val="26"/>
          <w:szCs w:val="26"/>
        </w:rPr>
        <w:t xml:space="preserve">ói </w:t>
      </w:r>
      <w:r w:rsidR="008E3B56" w:rsidRPr="00733F65">
        <w:rPr>
          <w:rFonts w:ascii="Times New Roman" w:hAnsi="Times New Roman" w:cs="Times New Roman"/>
          <w:sz w:val="26"/>
          <w:szCs w:val="26"/>
        </w:rPr>
        <w:t>quà đã được chuẩn bị theo giá trị ph</w:t>
      </w:r>
      <w:r w:rsidR="00525D83">
        <w:rPr>
          <w:rFonts w:ascii="Times New Roman" w:hAnsi="Times New Roman" w:cs="Times New Roman"/>
          <w:sz w:val="26"/>
          <w:szCs w:val="26"/>
        </w:rPr>
        <w:t>ần</w:t>
      </w:r>
      <w:r w:rsidR="008E3B56" w:rsidRPr="00733F65">
        <w:rPr>
          <w:rFonts w:ascii="Times New Roman" w:hAnsi="Times New Roman" w:cs="Times New Roman"/>
          <w:sz w:val="26"/>
          <w:szCs w:val="26"/>
        </w:rPr>
        <w:t xml:space="preserve"> quà từ thấp đến cao, để tr</w:t>
      </w:r>
      <w:r w:rsidR="00E83852">
        <w:rPr>
          <w:rFonts w:ascii="Times New Roman" w:hAnsi="Times New Roman" w:cs="Times New Roman"/>
          <w:sz w:val="26"/>
          <w:szCs w:val="26"/>
        </w:rPr>
        <w:t>ao</w:t>
      </w:r>
      <w:r w:rsidR="008E3B56" w:rsidRPr="00733F65">
        <w:rPr>
          <w:rFonts w:ascii="Times New Roman" w:hAnsi="Times New Roman" w:cs="Times New Roman"/>
          <w:sz w:val="26"/>
          <w:szCs w:val="26"/>
        </w:rPr>
        <w:t xml:space="preserve"> cho N </w:t>
      </w:r>
      <w:r w:rsidR="00CB4982">
        <w:rPr>
          <w:rFonts w:ascii="Times New Roman" w:hAnsi="Times New Roman" w:cs="Times New Roman"/>
          <w:sz w:val="26"/>
          <w:szCs w:val="26"/>
        </w:rPr>
        <w:t xml:space="preserve">học sinh có kết quả thi </w:t>
      </w:r>
      <w:r>
        <w:rPr>
          <w:rFonts w:ascii="Times New Roman" w:hAnsi="Times New Roman" w:cs="Times New Roman"/>
          <w:sz w:val="26"/>
          <w:szCs w:val="26"/>
        </w:rPr>
        <w:t xml:space="preserve">giao lưu </w:t>
      </w:r>
      <w:r w:rsidR="00CB4982">
        <w:rPr>
          <w:rFonts w:ascii="Times New Roman" w:hAnsi="Times New Roman" w:cs="Times New Roman"/>
          <w:sz w:val="26"/>
          <w:szCs w:val="26"/>
        </w:rPr>
        <w:t>học sinh giỏi cao</w:t>
      </w:r>
      <w:r w:rsidR="008E3B56" w:rsidRPr="00733F65">
        <w:rPr>
          <w:rFonts w:ascii="Times New Roman" w:hAnsi="Times New Roman" w:cs="Times New Roman"/>
          <w:sz w:val="26"/>
          <w:szCs w:val="26"/>
        </w:rPr>
        <w:t xml:space="preserve">. </w:t>
      </w:r>
      <w:r w:rsidR="00CB4982">
        <w:rPr>
          <w:rFonts w:ascii="Times New Roman" w:hAnsi="Times New Roman" w:cs="Times New Roman"/>
          <w:sz w:val="26"/>
          <w:szCs w:val="26"/>
        </w:rPr>
        <w:t xml:space="preserve">Thầy </w:t>
      </w:r>
      <w:r w:rsidR="008E3B56" w:rsidRPr="00733F65">
        <w:rPr>
          <w:rFonts w:ascii="Times New Roman" w:hAnsi="Times New Roman" w:cs="Times New Roman"/>
          <w:sz w:val="26"/>
          <w:szCs w:val="26"/>
        </w:rPr>
        <w:t>đã chuẩn bị 1 chiếc hộp đựng N m</w:t>
      </w:r>
      <w:r w:rsidR="00525D83">
        <w:rPr>
          <w:rFonts w:ascii="Times New Roman" w:hAnsi="Times New Roman" w:cs="Times New Roman"/>
          <w:sz w:val="26"/>
          <w:szCs w:val="26"/>
        </w:rPr>
        <w:t xml:space="preserve">ảnh </w:t>
      </w:r>
      <w:r w:rsidR="008E3B56" w:rsidRPr="00733F65">
        <w:rPr>
          <w:rFonts w:ascii="Times New Roman" w:hAnsi="Times New Roman" w:cs="Times New Roman"/>
          <w:sz w:val="26"/>
          <w:szCs w:val="26"/>
        </w:rPr>
        <w:t>giấy, mỗi m</w:t>
      </w:r>
      <w:r w:rsidR="00525D83">
        <w:rPr>
          <w:rFonts w:ascii="Times New Roman" w:hAnsi="Times New Roman" w:cs="Times New Roman"/>
          <w:sz w:val="26"/>
          <w:szCs w:val="26"/>
        </w:rPr>
        <w:t>ảnh</w:t>
      </w:r>
      <w:r w:rsidR="008E3B56" w:rsidRPr="00733F65">
        <w:rPr>
          <w:rFonts w:ascii="Times New Roman" w:hAnsi="Times New Roman" w:cs="Times New Roman"/>
          <w:sz w:val="26"/>
          <w:szCs w:val="26"/>
        </w:rPr>
        <w:t xml:space="preserve"> giấy được bí m</w:t>
      </w:r>
      <w:r w:rsidR="00525D83">
        <w:rPr>
          <w:rFonts w:ascii="Times New Roman" w:hAnsi="Times New Roman" w:cs="Times New Roman"/>
          <w:sz w:val="26"/>
          <w:szCs w:val="26"/>
        </w:rPr>
        <w:t>ật</w:t>
      </w:r>
      <w:r w:rsidR="008E3B56" w:rsidRPr="00733F65">
        <w:rPr>
          <w:rFonts w:ascii="Times New Roman" w:hAnsi="Times New Roman" w:cs="Times New Roman"/>
          <w:sz w:val="26"/>
          <w:szCs w:val="26"/>
        </w:rPr>
        <w:t xml:space="preserve"> gh</w:t>
      </w:r>
      <w:r w:rsidR="00525D83">
        <w:rPr>
          <w:rFonts w:ascii="Times New Roman" w:hAnsi="Times New Roman" w:cs="Times New Roman"/>
          <w:sz w:val="26"/>
          <w:szCs w:val="26"/>
        </w:rPr>
        <w:t xml:space="preserve">i </w:t>
      </w:r>
      <w:r w:rsidR="008E3B56" w:rsidRPr="00733F65">
        <w:rPr>
          <w:rFonts w:ascii="Times New Roman" w:hAnsi="Times New Roman" w:cs="Times New Roman"/>
          <w:sz w:val="26"/>
          <w:szCs w:val="26"/>
        </w:rPr>
        <w:t>một mã h</w:t>
      </w:r>
      <w:r w:rsidR="00CB4982">
        <w:rPr>
          <w:rFonts w:ascii="Times New Roman" w:hAnsi="Times New Roman" w:cs="Times New Roman"/>
          <w:sz w:val="26"/>
          <w:szCs w:val="26"/>
        </w:rPr>
        <w:t xml:space="preserve">óa </w:t>
      </w:r>
      <w:r w:rsidR="008E3B56" w:rsidRPr="00733F65">
        <w:rPr>
          <w:rFonts w:ascii="Times New Roman" w:hAnsi="Times New Roman" w:cs="Times New Roman"/>
          <w:sz w:val="26"/>
          <w:szCs w:val="26"/>
        </w:rPr>
        <w:t>gồm nhiều kí tự số và chữ</w:t>
      </w:r>
      <w:r w:rsidR="00861B35">
        <w:rPr>
          <w:rFonts w:ascii="Times New Roman" w:hAnsi="Times New Roman" w:cs="Times New Roman"/>
          <w:sz w:val="26"/>
          <w:szCs w:val="26"/>
        </w:rPr>
        <w:t>.</w:t>
      </w:r>
      <w:r w:rsidR="008E3B56" w:rsidRPr="00733F65">
        <w:rPr>
          <w:rFonts w:ascii="Times New Roman" w:hAnsi="Times New Roman" w:cs="Times New Roman"/>
          <w:sz w:val="26"/>
          <w:szCs w:val="26"/>
        </w:rPr>
        <w:t xml:space="preserve"> Mỗi </w:t>
      </w:r>
      <w:r w:rsidR="00CB4982">
        <w:rPr>
          <w:rFonts w:ascii="Times New Roman" w:hAnsi="Times New Roman" w:cs="Times New Roman"/>
          <w:sz w:val="26"/>
          <w:szCs w:val="26"/>
        </w:rPr>
        <w:t>học sinh</w:t>
      </w:r>
      <w:r w:rsidR="008E3B56" w:rsidRPr="00733F65">
        <w:rPr>
          <w:rFonts w:ascii="Times New Roman" w:hAnsi="Times New Roman" w:cs="Times New Roman"/>
          <w:sz w:val="26"/>
          <w:szCs w:val="26"/>
        </w:rPr>
        <w:t xml:space="preserve"> được chọn 1 m</w:t>
      </w:r>
      <w:r w:rsidR="00525D83">
        <w:rPr>
          <w:rFonts w:ascii="Times New Roman" w:hAnsi="Times New Roman" w:cs="Times New Roman"/>
          <w:sz w:val="26"/>
          <w:szCs w:val="26"/>
        </w:rPr>
        <w:t xml:space="preserve">ảnh </w:t>
      </w:r>
      <w:r w:rsidR="008E3B56" w:rsidRPr="00733F65">
        <w:rPr>
          <w:rFonts w:ascii="Times New Roman" w:hAnsi="Times New Roman" w:cs="Times New Roman"/>
          <w:sz w:val="26"/>
          <w:szCs w:val="26"/>
        </w:rPr>
        <w:t xml:space="preserve">giấy trong chiếc hộp đó. </w:t>
      </w:r>
      <w:r w:rsidR="00CB4982">
        <w:rPr>
          <w:rFonts w:ascii="Times New Roman" w:hAnsi="Times New Roman" w:cs="Times New Roman"/>
          <w:sz w:val="26"/>
          <w:szCs w:val="26"/>
        </w:rPr>
        <w:t>Là một học sinh giỏi Tin em</w:t>
      </w:r>
      <w:r w:rsidR="008E3B56" w:rsidRPr="00733F65">
        <w:rPr>
          <w:rFonts w:ascii="Times New Roman" w:hAnsi="Times New Roman" w:cs="Times New Roman"/>
          <w:sz w:val="26"/>
          <w:szCs w:val="26"/>
        </w:rPr>
        <w:t xml:space="preserve"> hãy vi</w:t>
      </w:r>
      <w:r w:rsidR="001C07E5">
        <w:rPr>
          <w:rFonts w:ascii="Times New Roman" w:hAnsi="Times New Roman" w:cs="Times New Roman"/>
          <w:sz w:val="26"/>
          <w:szCs w:val="26"/>
        </w:rPr>
        <w:t xml:space="preserve">ết </w:t>
      </w:r>
      <w:r w:rsidR="008E3B56" w:rsidRPr="00733F65">
        <w:rPr>
          <w:rFonts w:ascii="Times New Roman" w:hAnsi="Times New Roman" w:cs="Times New Roman"/>
          <w:sz w:val="26"/>
          <w:szCs w:val="26"/>
        </w:rPr>
        <w:t>chương trình t</w:t>
      </w:r>
      <w:r w:rsidR="001C07E5">
        <w:rPr>
          <w:rFonts w:ascii="Times New Roman" w:hAnsi="Times New Roman" w:cs="Times New Roman"/>
          <w:sz w:val="26"/>
          <w:szCs w:val="26"/>
        </w:rPr>
        <w:t>ặng</w:t>
      </w:r>
      <w:r w:rsidR="008E3B56" w:rsidRPr="00733F65">
        <w:rPr>
          <w:rFonts w:ascii="Times New Roman" w:hAnsi="Times New Roman" w:cs="Times New Roman"/>
          <w:sz w:val="26"/>
          <w:szCs w:val="26"/>
        </w:rPr>
        <w:t xml:space="preserve"> quà từ thấp đến cao theo </w:t>
      </w:r>
      <w:r w:rsidR="001C07E5">
        <w:rPr>
          <w:rFonts w:ascii="Times New Roman" w:hAnsi="Times New Roman" w:cs="Times New Roman"/>
          <w:sz w:val="26"/>
          <w:szCs w:val="26"/>
        </w:rPr>
        <w:t>số</w:t>
      </w:r>
      <w:r w:rsidR="008E3B56" w:rsidRPr="00733F65">
        <w:rPr>
          <w:rFonts w:ascii="Times New Roman" w:hAnsi="Times New Roman" w:cs="Times New Roman"/>
          <w:sz w:val="26"/>
          <w:szCs w:val="26"/>
        </w:rPr>
        <w:t xml:space="preserve"> lượng các kí tự số của mã hóa trong tờ giấy, nếu s</w:t>
      </w:r>
      <w:r w:rsidR="001C07E5">
        <w:rPr>
          <w:rFonts w:ascii="Times New Roman" w:hAnsi="Times New Roman" w:cs="Times New Roman"/>
          <w:sz w:val="26"/>
          <w:szCs w:val="26"/>
        </w:rPr>
        <w:t>ố</w:t>
      </w:r>
      <w:r w:rsidR="008E3B56" w:rsidRPr="00733F65">
        <w:rPr>
          <w:rFonts w:ascii="Times New Roman" w:hAnsi="Times New Roman" w:cs="Times New Roman"/>
          <w:sz w:val="26"/>
          <w:szCs w:val="26"/>
        </w:rPr>
        <w:t xml:space="preserve"> lượng kí tự số trong mã hoá bằng nhau thì </w:t>
      </w:r>
      <w:r w:rsidR="00CB4982">
        <w:rPr>
          <w:rFonts w:ascii="Times New Roman" w:hAnsi="Times New Roman" w:cs="Times New Roman"/>
          <w:sz w:val="26"/>
          <w:szCs w:val="26"/>
        </w:rPr>
        <w:t>học sinh</w:t>
      </w:r>
      <w:r w:rsidR="008E3B56" w:rsidRPr="00733F65">
        <w:rPr>
          <w:rFonts w:ascii="Times New Roman" w:hAnsi="Times New Roman" w:cs="Times New Roman"/>
          <w:sz w:val="26"/>
          <w:szCs w:val="26"/>
        </w:rPr>
        <w:t xml:space="preserve"> chọn trước được tặng quà trước. </w:t>
      </w:r>
    </w:p>
    <w:p w14:paraId="3991942B" w14:textId="43DC37FA" w:rsidR="005C6E1C" w:rsidRPr="00733F65" w:rsidRDefault="008E3B56" w:rsidP="00E110AA">
      <w:pPr>
        <w:spacing w:after="0" w:line="340" w:lineRule="exact"/>
        <w:ind w:firstLine="720"/>
        <w:rPr>
          <w:rFonts w:ascii="Times New Roman" w:hAnsi="Times New Roman" w:cs="Times New Roman"/>
          <w:sz w:val="26"/>
          <w:szCs w:val="26"/>
        </w:rPr>
      </w:pPr>
      <w:r w:rsidRPr="00733F65">
        <w:rPr>
          <w:rFonts w:ascii="Times New Roman" w:hAnsi="Times New Roman" w:cs="Times New Roman"/>
          <w:b/>
          <w:bCs/>
          <w:sz w:val="26"/>
          <w:szCs w:val="26"/>
        </w:rPr>
        <w:t>Dữ liệu:</w:t>
      </w:r>
      <w:r w:rsidRPr="00733F65">
        <w:rPr>
          <w:rFonts w:ascii="Times New Roman" w:hAnsi="Times New Roman" w:cs="Times New Roman"/>
          <w:sz w:val="26"/>
          <w:szCs w:val="26"/>
        </w:rPr>
        <w:t xml:space="preserve"> Vào từ file </w:t>
      </w:r>
      <w:r w:rsidR="00A722EA">
        <w:rPr>
          <w:rFonts w:ascii="Times New Roman" w:hAnsi="Times New Roman" w:cs="Times New Roman"/>
          <w:sz w:val="26"/>
          <w:szCs w:val="26"/>
        </w:rPr>
        <w:t>TROCHOI</w:t>
      </w:r>
      <w:r w:rsidRPr="00733F65">
        <w:rPr>
          <w:rFonts w:ascii="Times New Roman" w:hAnsi="Times New Roman" w:cs="Times New Roman"/>
          <w:sz w:val="26"/>
          <w:szCs w:val="26"/>
        </w:rPr>
        <w:t xml:space="preserve">.INP có </w:t>
      </w:r>
      <w:r w:rsidR="00CB4982">
        <w:rPr>
          <w:rFonts w:ascii="Times New Roman" w:hAnsi="Times New Roman" w:cs="Times New Roman"/>
          <w:sz w:val="26"/>
          <w:szCs w:val="26"/>
        </w:rPr>
        <w:t>cấu</w:t>
      </w:r>
      <w:r w:rsidRPr="00733F65">
        <w:rPr>
          <w:rFonts w:ascii="Times New Roman" w:hAnsi="Times New Roman" w:cs="Times New Roman"/>
          <w:sz w:val="26"/>
          <w:szCs w:val="26"/>
        </w:rPr>
        <w:t xml:space="preserve"> trúc như sau: </w:t>
      </w:r>
    </w:p>
    <w:p w14:paraId="75062D10" w14:textId="4FA12A3D" w:rsidR="005C6E1C" w:rsidRPr="00733F65" w:rsidRDefault="008E3B56" w:rsidP="00E110AA">
      <w:pPr>
        <w:spacing w:after="0" w:line="340" w:lineRule="exact"/>
        <w:ind w:firstLine="720"/>
        <w:rPr>
          <w:rFonts w:ascii="Times New Roman" w:hAnsi="Times New Roman" w:cs="Times New Roman"/>
          <w:sz w:val="26"/>
          <w:szCs w:val="26"/>
        </w:rPr>
      </w:pPr>
      <w:r w:rsidRPr="00733F65">
        <w:rPr>
          <w:rFonts w:ascii="Times New Roman" w:hAnsi="Times New Roman" w:cs="Times New Roman"/>
          <w:sz w:val="26"/>
          <w:szCs w:val="26"/>
        </w:rPr>
        <w:t xml:space="preserve">• </w:t>
      </w:r>
      <w:r w:rsidRPr="00733F65">
        <w:rPr>
          <w:rFonts w:ascii="Tahoma" w:hAnsi="Tahoma" w:cs="Tahoma"/>
          <w:sz w:val="26"/>
          <w:szCs w:val="26"/>
        </w:rPr>
        <w:t>﻿﻿</w:t>
      </w:r>
      <w:r w:rsidRPr="00733F65">
        <w:rPr>
          <w:rFonts w:ascii="Times New Roman" w:hAnsi="Times New Roman" w:cs="Times New Roman"/>
          <w:sz w:val="26"/>
          <w:szCs w:val="26"/>
        </w:rPr>
        <w:t>Dòng đầu tiên chứa số nguyên dương N với (0 &lt; N ≤ 10</w:t>
      </w:r>
      <w:r w:rsidR="00CC07AA" w:rsidRPr="00733F65">
        <w:rPr>
          <w:rFonts w:ascii="Times New Roman" w:hAnsi="Times New Roman" w:cs="Times New Roman"/>
          <w:sz w:val="26"/>
          <w:szCs w:val="26"/>
          <w:vertAlign w:val="superscript"/>
        </w:rPr>
        <w:t>4</w:t>
      </w:r>
      <w:r w:rsidRPr="00733F65">
        <w:rPr>
          <w:rFonts w:ascii="Times New Roman" w:hAnsi="Times New Roman" w:cs="Times New Roman"/>
          <w:sz w:val="26"/>
          <w:szCs w:val="26"/>
        </w:rPr>
        <w:t>)</w:t>
      </w:r>
    </w:p>
    <w:p w14:paraId="173904BE" w14:textId="09AF1920" w:rsidR="008E3B56" w:rsidRPr="00733F65" w:rsidRDefault="008E3B56" w:rsidP="00E110AA">
      <w:p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733F65">
        <w:rPr>
          <w:rFonts w:ascii="Times New Roman" w:hAnsi="Times New Roman" w:cs="Times New Roman"/>
          <w:sz w:val="26"/>
          <w:szCs w:val="26"/>
        </w:rPr>
        <w:t xml:space="preserve"> </w:t>
      </w:r>
      <w:r w:rsidR="005C6E1C" w:rsidRPr="00733F65">
        <w:rPr>
          <w:rFonts w:ascii="Times New Roman" w:hAnsi="Times New Roman" w:cs="Times New Roman"/>
          <w:sz w:val="26"/>
          <w:szCs w:val="26"/>
        </w:rPr>
        <w:tab/>
      </w:r>
      <w:r w:rsidRPr="00733F65">
        <w:rPr>
          <w:rFonts w:ascii="Times New Roman" w:hAnsi="Times New Roman" w:cs="Times New Roman"/>
          <w:sz w:val="26"/>
          <w:szCs w:val="26"/>
        </w:rPr>
        <w:t xml:space="preserve">• </w:t>
      </w:r>
      <w:r w:rsidRPr="00733F65">
        <w:rPr>
          <w:rFonts w:ascii="Tahoma" w:hAnsi="Tahoma" w:cs="Tahoma"/>
          <w:sz w:val="26"/>
          <w:szCs w:val="26"/>
        </w:rPr>
        <w:t>﻿﻿</w:t>
      </w:r>
      <w:r w:rsidRPr="00733F65">
        <w:rPr>
          <w:rFonts w:ascii="Times New Roman" w:hAnsi="Times New Roman" w:cs="Times New Roman"/>
          <w:sz w:val="26"/>
          <w:szCs w:val="26"/>
        </w:rPr>
        <w:t xml:space="preserve">N </w:t>
      </w:r>
      <w:r w:rsidR="006647AF">
        <w:rPr>
          <w:rFonts w:ascii="Times New Roman" w:hAnsi="Times New Roman" w:cs="Times New Roman"/>
          <w:sz w:val="26"/>
          <w:szCs w:val="26"/>
        </w:rPr>
        <w:t>d</w:t>
      </w:r>
      <w:r w:rsidRPr="00733F65">
        <w:rPr>
          <w:rFonts w:ascii="Times New Roman" w:hAnsi="Times New Roman" w:cs="Times New Roman"/>
          <w:sz w:val="26"/>
          <w:szCs w:val="26"/>
        </w:rPr>
        <w:t xml:space="preserve">òng tiếp theo, mỗi dòng chứa một mã hóa không </w:t>
      </w:r>
      <w:r w:rsidR="005B6172">
        <w:rPr>
          <w:rFonts w:ascii="Times New Roman" w:hAnsi="Times New Roman" w:cs="Times New Roman"/>
          <w:sz w:val="26"/>
          <w:szCs w:val="26"/>
        </w:rPr>
        <w:t>d</w:t>
      </w:r>
      <w:r w:rsidRPr="00733F65">
        <w:rPr>
          <w:rFonts w:ascii="Times New Roman" w:hAnsi="Times New Roman" w:cs="Times New Roman"/>
          <w:sz w:val="26"/>
          <w:szCs w:val="26"/>
        </w:rPr>
        <w:t xml:space="preserve">ài quá 255 kí tự tương ứng cho từng </w:t>
      </w:r>
      <w:r w:rsidR="00CB4982">
        <w:rPr>
          <w:rFonts w:ascii="Times New Roman" w:hAnsi="Times New Roman" w:cs="Times New Roman"/>
          <w:sz w:val="26"/>
          <w:szCs w:val="26"/>
        </w:rPr>
        <w:t>học sinh.</w:t>
      </w:r>
    </w:p>
    <w:p w14:paraId="1AB2D207" w14:textId="758D1A58" w:rsidR="008E3B56" w:rsidRPr="00733F65" w:rsidRDefault="008E3B56" w:rsidP="00E110AA">
      <w:pPr>
        <w:spacing w:after="0" w:line="340" w:lineRule="exact"/>
        <w:ind w:firstLine="720"/>
        <w:rPr>
          <w:rFonts w:ascii="Times New Roman" w:hAnsi="Times New Roman" w:cs="Times New Roman"/>
          <w:sz w:val="26"/>
          <w:szCs w:val="26"/>
        </w:rPr>
      </w:pPr>
      <w:r w:rsidRPr="00733F65">
        <w:rPr>
          <w:rFonts w:ascii="Times New Roman" w:hAnsi="Times New Roman" w:cs="Times New Roman"/>
          <w:b/>
          <w:bCs/>
          <w:sz w:val="26"/>
          <w:szCs w:val="26"/>
        </w:rPr>
        <w:t>Kết quả:</w:t>
      </w:r>
      <w:r w:rsidRPr="00733F65">
        <w:rPr>
          <w:rFonts w:ascii="Times New Roman" w:hAnsi="Times New Roman" w:cs="Times New Roman"/>
          <w:sz w:val="26"/>
          <w:szCs w:val="26"/>
        </w:rPr>
        <w:t xml:space="preserve"> Ghi ra file </w:t>
      </w:r>
      <w:r w:rsidR="00A722EA">
        <w:rPr>
          <w:rFonts w:ascii="Times New Roman" w:hAnsi="Times New Roman" w:cs="Times New Roman"/>
          <w:sz w:val="26"/>
          <w:szCs w:val="26"/>
        </w:rPr>
        <w:t>TROCHOI</w:t>
      </w:r>
      <w:r w:rsidRPr="00733F65">
        <w:rPr>
          <w:rFonts w:ascii="Times New Roman" w:hAnsi="Times New Roman" w:cs="Times New Roman"/>
          <w:sz w:val="26"/>
          <w:szCs w:val="26"/>
        </w:rPr>
        <w:t xml:space="preserve">.OUT thứ tự tặng quà của trò chơi này cho N </w:t>
      </w:r>
      <w:r w:rsidR="00CB4982">
        <w:rPr>
          <w:rFonts w:ascii="Times New Roman" w:hAnsi="Times New Roman" w:cs="Times New Roman"/>
          <w:sz w:val="26"/>
          <w:szCs w:val="26"/>
        </w:rPr>
        <w:t>học sinh</w:t>
      </w:r>
      <w:r w:rsidR="005B6172">
        <w:rPr>
          <w:rFonts w:ascii="Times New Roman" w:hAnsi="Times New Roman" w:cs="Times New Roman"/>
          <w:sz w:val="26"/>
          <w:szCs w:val="26"/>
        </w:rPr>
        <w:t xml:space="preserve"> trên.</w:t>
      </w:r>
    </w:p>
    <w:p w14:paraId="20A0ACE7" w14:textId="77777777" w:rsidR="008E3B56" w:rsidRPr="00733F65" w:rsidRDefault="008E3B56" w:rsidP="00E110AA">
      <w:p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733F65">
        <w:rPr>
          <w:rFonts w:ascii="Times New Roman" w:hAnsi="Times New Roman" w:cs="Times New Roman"/>
          <w:sz w:val="26"/>
          <w:szCs w:val="26"/>
        </w:rPr>
        <w:t xml:space="preserve">Ví dụ: </w:t>
      </w:r>
      <w:r w:rsidRPr="00733F65">
        <w:rPr>
          <w:rFonts w:ascii="Times New Roman" w:hAnsi="Times New Roman" w:cs="Times New Roman"/>
          <w:sz w:val="26"/>
          <w:szCs w:val="26"/>
        </w:rPr>
        <w:tab/>
      </w:r>
    </w:p>
    <w:tbl>
      <w:tblPr>
        <w:tblStyle w:val="TableGrid"/>
        <w:tblW w:w="0" w:type="auto"/>
        <w:tblInd w:w="1101" w:type="dxa"/>
        <w:tblLook w:val="04A0" w:firstRow="1" w:lastRow="0" w:firstColumn="1" w:lastColumn="0" w:noHBand="0" w:noVBand="1"/>
      </w:tblPr>
      <w:tblGrid>
        <w:gridCol w:w="3118"/>
        <w:gridCol w:w="3402"/>
      </w:tblGrid>
      <w:tr w:rsidR="008E3B56" w:rsidRPr="00D364BC" w14:paraId="797CDEF6" w14:textId="77777777" w:rsidTr="008E3B56">
        <w:tc>
          <w:tcPr>
            <w:tcW w:w="3118" w:type="dxa"/>
          </w:tcPr>
          <w:p w14:paraId="142DF83C" w14:textId="1C74EDDE" w:rsidR="008E3B56" w:rsidRPr="00D364BC" w:rsidRDefault="00A722EA" w:rsidP="00E110AA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TROCHOI</w:t>
            </w:r>
            <w:r w:rsidR="008E3B56" w:rsidRPr="00D364BC">
              <w:rPr>
                <w:rFonts w:ascii="Times New Roman" w:hAnsi="Times New Roman" w:cs="Times New Roman"/>
                <w:sz w:val="26"/>
                <w:szCs w:val="26"/>
              </w:rPr>
              <w:t>.INP</w:t>
            </w:r>
          </w:p>
        </w:tc>
        <w:tc>
          <w:tcPr>
            <w:tcW w:w="3402" w:type="dxa"/>
          </w:tcPr>
          <w:p w14:paraId="4298C2FB" w14:textId="4B0A436D" w:rsidR="008E3B56" w:rsidRPr="00D364BC" w:rsidRDefault="00A722EA" w:rsidP="00E110AA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TROCHOI</w:t>
            </w:r>
            <w:r w:rsidR="008E3B56" w:rsidRPr="00D364BC">
              <w:rPr>
                <w:rFonts w:ascii="Times New Roman" w:hAnsi="Times New Roman" w:cs="Times New Roman"/>
                <w:sz w:val="26"/>
                <w:szCs w:val="26"/>
              </w:rPr>
              <w:t>.OUT</w:t>
            </w:r>
          </w:p>
        </w:tc>
      </w:tr>
      <w:tr w:rsidR="008E3B56" w:rsidRPr="00733F65" w14:paraId="2707FFB9" w14:textId="77777777" w:rsidTr="008E3B56">
        <w:tc>
          <w:tcPr>
            <w:tcW w:w="3118" w:type="dxa"/>
          </w:tcPr>
          <w:p w14:paraId="47653635" w14:textId="77777777" w:rsidR="007D0E02" w:rsidRPr="00733F65" w:rsidRDefault="007D0E02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33F6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14:paraId="1A0FA424" w14:textId="19E92DD5" w:rsidR="007D0E02" w:rsidRPr="00733F65" w:rsidRDefault="007D0E02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33F65">
              <w:rPr>
                <w:rFonts w:ascii="Times New Roman" w:hAnsi="Times New Roman" w:cs="Times New Roman"/>
                <w:sz w:val="26"/>
                <w:szCs w:val="26"/>
              </w:rPr>
              <w:t>N123456Cao</w:t>
            </w:r>
          </w:p>
          <w:p w14:paraId="02524AB7" w14:textId="21900678" w:rsidR="007D0E02" w:rsidRPr="00733F65" w:rsidRDefault="007D0E02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33F65">
              <w:rPr>
                <w:rFonts w:ascii="Times New Roman" w:hAnsi="Times New Roman" w:cs="Times New Roman"/>
                <w:sz w:val="26"/>
                <w:szCs w:val="26"/>
              </w:rPr>
              <w:t xml:space="preserve">A89Dat </w:t>
            </w:r>
          </w:p>
          <w:p w14:paraId="34949D16" w14:textId="77777777" w:rsidR="007D0E02" w:rsidRPr="00733F65" w:rsidRDefault="007D0E02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33F65">
              <w:rPr>
                <w:rFonts w:ascii="Times New Roman" w:hAnsi="Times New Roman" w:cs="Times New Roman"/>
                <w:sz w:val="26"/>
                <w:szCs w:val="26"/>
              </w:rPr>
              <w:t xml:space="preserve">G2Chuc </w:t>
            </w:r>
          </w:p>
          <w:p w14:paraId="794E70FA" w14:textId="77777777" w:rsidR="007D0E02" w:rsidRPr="00733F65" w:rsidRDefault="007D0E02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33F65">
              <w:rPr>
                <w:rFonts w:ascii="Times New Roman" w:hAnsi="Times New Roman" w:cs="Times New Roman"/>
                <w:sz w:val="26"/>
                <w:szCs w:val="26"/>
              </w:rPr>
              <w:t>L512Ket</w:t>
            </w:r>
          </w:p>
          <w:p w14:paraId="46828405" w14:textId="2D54E503" w:rsidR="008E3B56" w:rsidRPr="00733F65" w:rsidRDefault="007D0E02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33F65">
              <w:rPr>
                <w:rFonts w:ascii="Times New Roman" w:hAnsi="Times New Roman" w:cs="Times New Roman"/>
                <w:sz w:val="26"/>
                <w:szCs w:val="26"/>
              </w:rPr>
              <w:t>E3689Qua</w:t>
            </w:r>
          </w:p>
        </w:tc>
        <w:tc>
          <w:tcPr>
            <w:tcW w:w="3402" w:type="dxa"/>
          </w:tcPr>
          <w:p w14:paraId="32DF9115" w14:textId="77777777" w:rsidR="007D0E02" w:rsidRPr="00733F65" w:rsidRDefault="007D0E02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33F65">
              <w:rPr>
                <w:rFonts w:ascii="Times New Roman" w:hAnsi="Times New Roman" w:cs="Times New Roman"/>
                <w:sz w:val="26"/>
                <w:szCs w:val="26"/>
              </w:rPr>
              <w:t xml:space="preserve">G2Chuc </w:t>
            </w:r>
          </w:p>
          <w:p w14:paraId="7A9B5496" w14:textId="77777777" w:rsidR="007D0E02" w:rsidRPr="00733F65" w:rsidRDefault="007D0E02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33F65">
              <w:rPr>
                <w:rFonts w:ascii="Times New Roman" w:hAnsi="Times New Roman" w:cs="Times New Roman"/>
                <w:sz w:val="26"/>
                <w:szCs w:val="26"/>
              </w:rPr>
              <w:t>A89Dat</w:t>
            </w:r>
          </w:p>
          <w:p w14:paraId="57FA662A" w14:textId="3788E5EB" w:rsidR="007D0E02" w:rsidRPr="00733F65" w:rsidRDefault="007D0E02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33F65">
              <w:rPr>
                <w:rFonts w:ascii="Times New Roman" w:hAnsi="Times New Roman" w:cs="Times New Roman"/>
                <w:sz w:val="26"/>
                <w:szCs w:val="26"/>
              </w:rPr>
              <w:t xml:space="preserve">L512Ket </w:t>
            </w:r>
          </w:p>
          <w:p w14:paraId="57B80639" w14:textId="77777777" w:rsidR="007D0E02" w:rsidRPr="00733F65" w:rsidRDefault="007D0E02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33F65">
              <w:rPr>
                <w:rFonts w:ascii="Times New Roman" w:hAnsi="Times New Roman" w:cs="Times New Roman"/>
                <w:sz w:val="26"/>
                <w:szCs w:val="26"/>
              </w:rPr>
              <w:t>E3689Qua</w:t>
            </w:r>
          </w:p>
          <w:p w14:paraId="180F8903" w14:textId="6BDA7A0B" w:rsidR="008E3B56" w:rsidRPr="00733F65" w:rsidRDefault="007D0E02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33F65">
              <w:rPr>
                <w:rFonts w:ascii="Times New Roman" w:hAnsi="Times New Roman" w:cs="Times New Roman"/>
                <w:sz w:val="26"/>
                <w:szCs w:val="26"/>
              </w:rPr>
              <w:t>N123456Cao</w:t>
            </w:r>
          </w:p>
        </w:tc>
      </w:tr>
    </w:tbl>
    <w:p w14:paraId="02CC7C00" w14:textId="77777777" w:rsidR="005F1C0D" w:rsidRDefault="005F1C0D" w:rsidP="00E110AA">
      <w:pPr>
        <w:spacing w:after="0" w:line="340" w:lineRule="exact"/>
        <w:rPr>
          <w:rFonts w:ascii="Times New Roman" w:hAnsi="Times New Roman" w:cs="Times New Roman"/>
          <w:b/>
          <w:bCs/>
          <w:sz w:val="26"/>
          <w:szCs w:val="26"/>
        </w:rPr>
      </w:pPr>
    </w:p>
    <w:p w14:paraId="164F8FC4" w14:textId="7125E70B" w:rsidR="008636D3" w:rsidRPr="00543633" w:rsidRDefault="008636D3" w:rsidP="00E110AA">
      <w:pPr>
        <w:spacing w:after="0" w:line="340" w:lineRule="exact"/>
        <w:ind w:firstLine="360"/>
        <w:rPr>
          <w:rFonts w:ascii="Times New Roman" w:hAnsi="Times New Roman" w:cs="Times New Roman"/>
          <w:b/>
          <w:bCs/>
          <w:sz w:val="26"/>
          <w:szCs w:val="26"/>
        </w:rPr>
      </w:pPr>
      <w:r w:rsidRPr="00543633">
        <w:rPr>
          <w:rFonts w:ascii="Times New Roman" w:hAnsi="Times New Roman" w:cs="Times New Roman"/>
          <w:b/>
          <w:bCs/>
          <w:sz w:val="26"/>
          <w:szCs w:val="26"/>
        </w:rPr>
        <w:t>BÀI 3</w:t>
      </w:r>
      <w:r w:rsidR="00E110AA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543633">
        <w:rPr>
          <w:rFonts w:ascii="Times New Roman" w:hAnsi="Times New Roman" w:cs="Times New Roman"/>
          <w:b/>
          <w:bCs/>
          <w:sz w:val="26"/>
          <w:szCs w:val="26"/>
        </w:rPr>
        <w:t xml:space="preserve"> KHAI THÁC MỎ</w:t>
      </w:r>
      <w:r w:rsidR="008B2E7A">
        <w:rPr>
          <w:rFonts w:ascii="Times New Roman" w:hAnsi="Times New Roman" w:cs="Times New Roman"/>
          <w:b/>
          <w:bCs/>
          <w:sz w:val="26"/>
          <w:szCs w:val="26"/>
        </w:rPr>
        <w:t xml:space="preserve"> (4 điểm)</w:t>
      </w:r>
    </w:p>
    <w:p w14:paraId="2DD76B56" w14:textId="64E14198" w:rsidR="008636D3" w:rsidRPr="008636D3" w:rsidRDefault="008636D3" w:rsidP="00E110AA">
      <w:pPr>
        <w:spacing w:after="0" w:line="340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636D3">
        <w:rPr>
          <w:rFonts w:ascii="Times New Roman" w:hAnsi="Times New Roman" w:cs="Times New Roman"/>
          <w:sz w:val="26"/>
          <w:szCs w:val="26"/>
        </w:rPr>
        <w:t xml:space="preserve">Công ty </w:t>
      </w:r>
      <w:r w:rsidR="00D5780C">
        <w:rPr>
          <w:rFonts w:ascii="Times New Roman" w:hAnsi="Times New Roman" w:cs="Times New Roman"/>
          <w:sz w:val="26"/>
          <w:szCs w:val="26"/>
        </w:rPr>
        <w:t xml:space="preserve">XYZ </w:t>
      </w:r>
      <w:r w:rsidRPr="008636D3">
        <w:rPr>
          <w:rFonts w:ascii="Times New Roman" w:hAnsi="Times New Roman" w:cs="Times New Roman"/>
          <w:sz w:val="26"/>
          <w:szCs w:val="26"/>
        </w:rPr>
        <w:t xml:space="preserve">đang sở hữu n mỏ quặng, mỏ quặng thứ </w:t>
      </w:r>
      <w:r w:rsidR="003C64F3">
        <w:rPr>
          <w:rFonts w:ascii="Times New Roman" w:hAnsi="Times New Roman" w:cs="Times New Roman"/>
          <w:sz w:val="26"/>
          <w:szCs w:val="26"/>
        </w:rPr>
        <w:t xml:space="preserve">i </w:t>
      </w:r>
      <w:r w:rsidRPr="008636D3">
        <w:rPr>
          <w:rFonts w:ascii="Times New Roman" w:hAnsi="Times New Roman" w:cs="Times New Roman"/>
          <w:sz w:val="26"/>
          <w:szCs w:val="26"/>
        </w:rPr>
        <w:t>(</w:t>
      </w:r>
      <w:r w:rsidR="00F74AFA" w:rsidRPr="000924E6">
        <w:rPr>
          <w:rFonts w:ascii="Times New Roman" w:hAnsi="Times New Roman" w:cs="Times New Roman"/>
          <w:sz w:val="26"/>
          <w:szCs w:val="26"/>
        </w:rPr>
        <w:t xml:space="preserve">1 ≤ </w:t>
      </w:r>
      <w:r w:rsidR="00F74AFA">
        <w:rPr>
          <w:rFonts w:ascii="Times New Roman" w:hAnsi="Times New Roman" w:cs="Times New Roman"/>
          <w:sz w:val="26"/>
          <w:szCs w:val="26"/>
        </w:rPr>
        <w:t xml:space="preserve"> i</w:t>
      </w:r>
      <w:r w:rsidR="003F58A7">
        <w:rPr>
          <w:rFonts w:ascii="Times New Roman" w:hAnsi="Times New Roman" w:cs="Times New Roman"/>
          <w:sz w:val="26"/>
          <w:szCs w:val="26"/>
        </w:rPr>
        <w:t xml:space="preserve"> </w:t>
      </w:r>
      <w:r w:rsidR="00F74AFA" w:rsidRPr="000924E6">
        <w:rPr>
          <w:rFonts w:ascii="Times New Roman" w:hAnsi="Times New Roman" w:cs="Times New Roman"/>
          <w:sz w:val="26"/>
          <w:szCs w:val="26"/>
        </w:rPr>
        <w:t xml:space="preserve">≤ </w:t>
      </w:r>
      <w:r w:rsidR="00F74AFA">
        <w:rPr>
          <w:rFonts w:ascii="Times New Roman" w:hAnsi="Times New Roman" w:cs="Times New Roman"/>
          <w:sz w:val="26"/>
          <w:szCs w:val="26"/>
        </w:rPr>
        <w:t>n</w:t>
      </w:r>
      <w:r w:rsidRPr="008636D3">
        <w:rPr>
          <w:rFonts w:ascii="Times New Roman" w:hAnsi="Times New Roman" w:cs="Times New Roman"/>
          <w:sz w:val="26"/>
          <w:szCs w:val="26"/>
        </w:rPr>
        <w:t xml:space="preserve">) có trữ lượng </w:t>
      </w:r>
      <w:r w:rsidR="00F74AFA">
        <w:rPr>
          <w:rFonts w:ascii="Times New Roman" w:hAnsi="Times New Roman" w:cs="Times New Roman"/>
          <w:sz w:val="26"/>
          <w:szCs w:val="26"/>
        </w:rPr>
        <w:t>là A</w:t>
      </w:r>
      <w:r w:rsidR="00F74AFA">
        <w:rPr>
          <w:rFonts w:ascii="Times New Roman" w:hAnsi="Times New Roman" w:cs="Times New Roman"/>
          <w:sz w:val="26"/>
          <w:szCs w:val="26"/>
          <w:vertAlign w:val="subscript"/>
        </w:rPr>
        <w:t>i</w:t>
      </w:r>
      <w:r w:rsidR="00F74AFA">
        <w:rPr>
          <w:rFonts w:ascii="Times New Roman" w:hAnsi="Times New Roman" w:cs="Times New Roman"/>
          <w:sz w:val="26"/>
          <w:szCs w:val="26"/>
        </w:rPr>
        <w:t xml:space="preserve">. </w:t>
      </w:r>
      <w:r w:rsidR="00F74AFA" w:rsidRPr="008636D3">
        <w:rPr>
          <w:rFonts w:ascii="Times New Roman" w:hAnsi="Times New Roman" w:cs="Times New Roman"/>
          <w:sz w:val="26"/>
          <w:szCs w:val="26"/>
        </w:rPr>
        <w:t>Công ty vừa ký hợp đồng cung cấp lượng quặng là S. Để có lượng qu</w:t>
      </w:r>
      <w:r w:rsidR="00F74AFA">
        <w:rPr>
          <w:rFonts w:ascii="Times New Roman" w:hAnsi="Times New Roman" w:cs="Times New Roman"/>
          <w:sz w:val="26"/>
          <w:szCs w:val="26"/>
        </w:rPr>
        <w:t>ặng</w:t>
      </w:r>
      <w:r w:rsidR="00F74AFA" w:rsidRPr="008636D3">
        <w:rPr>
          <w:rFonts w:ascii="Times New Roman" w:hAnsi="Times New Roman" w:cs="Times New Roman"/>
          <w:sz w:val="26"/>
          <w:szCs w:val="26"/>
        </w:rPr>
        <w:t xml:space="preserve"> khai thác</w:t>
      </w:r>
      <w:r w:rsidR="00F74AFA">
        <w:rPr>
          <w:rFonts w:ascii="Times New Roman" w:hAnsi="Times New Roman" w:cs="Times New Roman"/>
          <w:sz w:val="26"/>
          <w:szCs w:val="26"/>
        </w:rPr>
        <w:t xml:space="preserve"> đủ cho</w:t>
      </w:r>
      <w:r w:rsidRPr="008636D3">
        <w:rPr>
          <w:rFonts w:ascii="Times New Roman" w:hAnsi="Times New Roman" w:cs="Times New Roman"/>
          <w:sz w:val="26"/>
          <w:szCs w:val="26"/>
        </w:rPr>
        <w:t xml:space="preserve"> hợp đồng</w:t>
      </w:r>
      <w:r w:rsidR="003F58A7">
        <w:rPr>
          <w:rFonts w:ascii="Times New Roman" w:hAnsi="Times New Roman" w:cs="Times New Roman"/>
          <w:sz w:val="26"/>
          <w:szCs w:val="26"/>
        </w:rPr>
        <w:t>.</w:t>
      </w:r>
      <w:r w:rsidRPr="008636D3">
        <w:rPr>
          <w:rFonts w:ascii="Times New Roman" w:hAnsi="Times New Roman" w:cs="Times New Roman"/>
          <w:sz w:val="26"/>
          <w:szCs w:val="26"/>
        </w:rPr>
        <w:t xml:space="preserve"> Ban giám đốc quyết định đưa ra phương án ở các m</w:t>
      </w:r>
      <w:r w:rsidR="00F74AFA">
        <w:rPr>
          <w:rFonts w:ascii="Times New Roman" w:hAnsi="Times New Roman" w:cs="Times New Roman"/>
          <w:sz w:val="26"/>
          <w:szCs w:val="26"/>
        </w:rPr>
        <w:t>ỏ</w:t>
      </w:r>
      <w:r w:rsidRPr="008636D3">
        <w:rPr>
          <w:rFonts w:ascii="Times New Roman" w:hAnsi="Times New Roman" w:cs="Times New Roman"/>
          <w:sz w:val="26"/>
          <w:szCs w:val="26"/>
        </w:rPr>
        <w:t xml:space="preserve"> như sau:</w:t>
      </w:r>
    </w:p>
    <w:p w14:paraId="20915AB6" w14:textId="206238D2" w:rsidR="008636D3" w:rsidRPr="00F74AFA" w:rsidRDefault="008636D3" w:rsidP="00E110AA">
      <w:pPr>
        <w:pStyle w:val="ListParagraph"/>
        <w:numPr>
          <w:ilvl w:val="0"/>
          <w:numId w:val="12"/>
        </w:numPr>
        <w:spacing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F74AFA">
        <w:rPr>
          <w:rFonts w:ascii="Times New Roman" w:hAnsi="Times New Roman" w:cs="Times New Roman"/>
          <w:sz w:val="26"/>
          <w:szCs w:val="26"/>
        </w:rPr>
        <w:t>Lựa chọn ra một giới hạn k và chỉ khai thác ở m</w:t>
      </w:r>
      <w:r w:rsidR="00F74AFA">
        <w:rPr>
          <w:rFonts w:ascii="Times New Roman" w:hAnsi="Times New Roman" w:cs="Times New Roman"/>
          <w:sz w:val="26"/>
          <w:szCs w:val="26"/>
        </w:rPr>
        <w:t>ỏ</w:t>
      </w:r>
      <w:r w:rsidRPr="00F74AFA">
        <w:rPr>
          <w:rFonts w:ascii="Times New Roman" w:hAnsi="Times New Roman" w:cs="Times New Roman"/>
          <w:sz w:val="26"/>
          <w:szCs w:val="26"/>
        </w:rPr>
        <w:t xml:space="preserve"> có trữ lượng lớn hơn k.</w:t>
      </w:r>
    </w:p>
    <w:p w14:paraId="71ABFB4F" w14:textId="12902547" w:rsidR="008636D3" w:rsidRPr="00F74AFA" w:rsidRDefault="008636D3" w:rsidP="00E110AA">
      <w:pPr>
        <w:pStyle w:val="ListParagraph"/>
        <w:numPr>
          <w:ilvl w:val="0"/>
          <w:numId w:val="12"/>
        </w:numPr>
        <w:spacing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F74AFA">
        <w:rPr>
          <w:rFonts w:ascii="Times New Roman" w:hAnsi="Times New Roman" w:cs="Times New Roman"/>
          <w:sz w:val="26"/>
          <w:szCs w:val="26"/>
        </w:rPr>
        <w:t>Các m</w:t>
      </w:r>
      <w:r w:rsidR="00F74AFA" w:rsidRPr="00F74AFA">
        <w:rPr>
          <w:rFonts w:ascii="Times New Roman" w:hAnsi="Times New Roman" w:cs="Times New Roman"/>
          <w:sz w:val="26"/>
          <w:szCs w:val="26"/>
        </w:rPr>
        <w:t xml:space="preserve">ỏ </w:t>
      </w:r>
      <w:r w:rsidRPr="00F74AFA">
        <w:rPr>
          <w:rFonts w:ascii="Times New Roman" w:hAnsi="Times New Roman" w:cs="Times New Roman"/>
          <w:sz w:val="26"/>
          <w:szCs w:val="26"/>
        </w:rPr>
        <w:t>có trữ lượng lớn hơn k sẽ được khai thác cho đến khi trữ lượng đ</w:t>
      </w:r>
      <w:r w:rsidR="00F74AFA" w:rsidRPr="00F74AFA">
        <w:rPr>
          <w:rFonts w:ascii="Times New Roman" w:hAnsi="Times New Roman" w:cs="Times New Roman"/>
          <w:sz w:val="26"/>
          <w:szCs w:val="26"/>
        </w:rPr>
        <w:t>úng bằng k</w:t>
      </w:r>
      <w:r w:rsidR="00F74AFA">
        <w:rPr>
          <w:rFonts w:ascii="Times New Roman" w:hAnsi="Times New Roman" w:cs="Times New Roman"/>
          <w:sz w:val="26"/>
          <w:szCs w:val="26"/>
        </w:rPr>
        <w:t>.</w:t>
      </w:r>
    </w:p>
    <w:p w14:paraId="6DD4E90E" w14:textId="77777777" w:rsidR="008636D3" w:rsidRPr="00F74AFA" w:rsidRDefault="008636D3" w:rsidP="00E110AA">
      <w:pPr>
        <w:pStyle w:val="ListParagraph"/>
        <w:numPr>
          <w:ilvl w:val="0"/>
          <w:numId w:val="12"/>
        </w:numPr>
        <w:spacing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F74AFA">
        <w:rPr>
          <w:rFonts w:ascii="Times New Roman" w:hAnsi="Times New Roman" w:cs="Times New Roman"/>
          <w:sz w:val="26"/>
          <w:szCs w:val="26"/>
        </w:rPr>
        <w:t>Lượng quặng khai thác thừa sẽ được lưu vào kho để phục vụ cho đơn hàng tiếp theo.</w:t>
      </w:r>
    </w:p>
    <w:p w14:paraId="31E0E06C" w14:textId="3D55C24F" w:rsidR="00F74AFA" w:rsidRPr="008636D3" w:rsidRDefault="008636D3" w:rsidP="00E110AA">
      <w:pPr>
        <w:spacing w:after="0" w:line="340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74AFA">
        <w:rPr>
          <w:rFonts w:ascii="Times New Roman" w:hAnsi="Times New Roman" w:cs="Times New Roman"/>
          <w:b/>
          <w:bCs/>
          <w:sz w:val="26"/>
          <w:szCs w:val="26"/>
        </w:rPr>
        <w:t>Yêu c</w:t>
      </w:r>
      <w:r w:rsidR="00F74AFA" w:rsidRPr="00F74AFA">
        <w:rPr>
          <w:rFonts w:ascii="Times New Roman" w:hAnsi="Times New Roman" w:cs="Times New Roman"/>
          <w:b/>
          <w:bCs/>
          <w:sz w:val="26"/>
          <w:szCs w:val="26"/>
        </w:rPr>
        <w:t>ầu</w:t>
      </w:r>
      <w:r w:rsidRPr="00F74AFA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8636D3">
        <w:rPr>
          <w:rFonts w:ascii="Times New Roman" w:hAnsi="Times New Roman" w:cs="Times New Roman"/>
          <w:sz w:val="26"/>
          <w:szCs w:val="26"/>
        </w:rPr>
        <w:t xml:space="preserve"> Hãy giúp Ban giám đốc xác định giá trị k để khai thác đủ đảm bảo hợp</w:t>
      </w:r>
      <w:r w:rsidR="00F74AFA">
        <w:rPr>
          <w:rFonts w:ascii="Times New Roman" w:hAnsi="Times New Roman" w:cs="Times New Roman"/>
          <w:sz w:val="26"/>
          <w:szCs w:val="26"/>
        </w:rPr>
        <w:t xml:space="preserve"> đồng </w:t>
      </w:r>
      <w:r w:rsidR="00F74AFA" w:rsidRPr="008636D3">
        <w:rPr>
          <w:rFonts w:ascii="Times New Roman" w:hAnsi="Times New Roman" w:cs="Times New Roman"/>
          <w:sz w:val="26"/>
          <w:szCs w:val="26"/>
        </w:rPr>
        <w:t>và lượng quặng khai thác thừa là ít nhất.</w:t>
      </w:r>
    </w:p>
    <w:p w14:paraId="47311491" w14:textId="77777777" w:rsidR="008636D3" w:rsidRPr="008636D3" w:rsidRDefault="008636D3" w:rsidP="00E110AA">
      <w:pPr>
        <w:spacing w:after="0" w:line="340" w:lineRule="exact"/>
        <w:ind w:firstLine="360"/>
        <w:rPr>
          <w:rFonts w:ascii="Times New Roman" w:hAnsi="Times New Roman" w:cs="Times New Roman"/>
          <w:sz w:val="26"/>
          <w:szCs w:val="26"/>
        </w:rPr>
      </w:pPr>
      <w:r w:rsidRPr="00B15D71">
        <w:rPr>
          <w:rFonts w:ascii="Times New Roman" w:hAnsi="Times New Roman" w:cs="Times New Roman"/>
          <w:b/>
          <w:bCs/>
          <w:sz w:val="26"/>
          <w:szCs w:val="26"/>
        </w:rPr>
        <w:t>Dữ liệu</w:t>
      </w:r>
      <w:r w:rsidRPr="008636D3">
        <w:rPr>
          <w:rFonts w:ascii="Times New Roman" w:hAnsi="Times New Roman" w:cs="Times New Roman"/>
          <w:sz w:val="26"/>
          <w:szCs w:val="26"/>
        </w:rPr>
        <w:t>: vào từ file MINING. INP gồm:</w:t>
      </w:r>
    </w:p>
    <w:p w14:paraId="40EEDEBC" w14:textId="1C3EF437" w:rsidR="008636D3" w:rsidRPr="003F58A7" w:rsidRDefault="008636D3" w:rsidP="00E110AA">
      <w:pPr>
        <w:pStyle w:val="ListParagraph"/>
        <w:numPr>
          <w:ilvl w:val="0"/>
          <w:numId w:val="13"/>
        </w:num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3F58A7">
        <w:rPr>
          <w:rFonts w:ascii="Times New Roman" w:hAnsi="Times New Roman" w:cs="Times New Roman"/>
          <w:sz w:val="26"/>
          <w:szCs w:val="26"/>
        </w:rPr>
        <w:t>Dòng 1: Chứa hai số nguyên dương n,</w:t>
      </w:r>
      <w:r w:rsidR="003F58A7">
        <w:rPr>
          <w:rFonts w:ascii="Times New Roman" w:hAnsi="Times New Roman" w:cs="Times New Roman"/>
          <w:sz w:val="26"/>
          <w:szCs w:val="26"/>
        </w:rPr>
        <w:t xml:space="preserve"> </w:t>
      </w:r>
      <w:r w:rsidRPr="003F58A7">
        <w:rPr>
          <w:rFonts w:ascii="Times New Roman" w:hAnsi="Times New Roman" w:cs="Times New Roman"/>
          <w:sz w:val="26"/>
          <w:szCs w:val="26"/>
        </w:rPr>
        <w:t>S (1 ≤ n ≤ 10</w:t>
      </w:r>
      <w:r w:rsidR="003F58A7">
        <w:rPr>
          <w:rFonts w:ascii="Times New Roman" w:hAnsi="Times New Roman" w:cs="Times New Roman"/>
          <w:sz w:val="26"/>
          <w:szCs w:val="26"/>
          <w:vertAlign w:val="superscript"/>
        </w:rPr>
        <w:t>5</w:t>
      </w:r>
      <w:r w:rsidRPr="003F58A7">
        <w:rPr>
          <w:rFonts w:ascii="Times New Roman" w:hAnsi="Times New Roman" w:cs="Times New Roman"/>
          <w:sz w:val="26"/>
          <w:szCs w:val="26"/>
        </w:rPr>
        <w:t>).</w:t>
      </w:r>
    </w:p>
    <w:p w14:paraId="26E3A6E5" w14:textId="2755F467" w:rsidR="008636D3" w:rsidRPr="003F58A7" w:rsidRDefault="008636D3" w:rsidP="00E110AA">
      <w:pPr>
        <w:pStyle w:val="ListParagraph"/>
        <w:numPr>
          <w:ilvl w:val="0"/>
          <w:numId w:val="13"/>
        </w:num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3F58A7">
        <w:rPr>
          <w:rFonts w:ascii="Times New Roman" w:hAnsi="Times New Roman" w:cs="Times New Roman"/>
          <w:sz w:val="26"/>
          <w:szCs w:val="26"/>
        </w:rPr>
        <w:t>Dòng 2: Ghi n s</w:t>
      </w:r>
      <w:r w:rsidR="003F58A7">
        <w:rPr>
          <w:rFonts w:ascii="Times New Roman" w:hAnsi="Times New Roman" w:cs="Times New Roman"/>
          <w:sz w:val="26"/>
          <w:szCs w:val="26"/>
        </w:rPr>
        <w:t>ố</w:t>
      </w:r>
      <w:r w:rsidRPr="003F58A7">
        <w:rPr>
          <w:rFonts w:ascii="Times New Roman" w:hAnsi="Times New Roman" w:cs="Times New Roman"/>
          <w:sz w:val="26"/>
          <w:szCs w:val="26"/>
        </w:rPr>
        <w:t xml:space="preserve"> nguyên dương A</w:t>
      </w:r>
      <w:r w:rsidR="003F58A7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3F58A7">
        <w:rPr>
          <w:rFonts w:ascii="Times New Roman" w:hAnsi="Times New Roman" w:cs="Times New Roman"/>
          <w:sz w:val="26"/>
          <w:szCs w:val="26"/>
        </w:rPr>
        <w:t>, A</w:t>
      </w:r>
      <w:r w:rsidR="003F58A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F58A7">
        <w:rPr>
          <w:rFonts w:ascii="Times New Roman" w:hAnsi="Times New Roman" w:cs="Times New Roman"/>
          <w:sz w:val="26"/>
          <w:szCs w:val="26"/>
        </w:rPr>
        <w:t>,</w:t>
      </w:r>
      <w:r w:rsidR="0093530C">
        <w:rPr>
          <w:rFonts w:ascii="Times New Roman" w:hAnsi="Times New Roman" w:cs="Times New Roman"/>
          <w:sz w:val="26"/>
          <w:szCs w:val="26"/>
        </w:rPr>
        <w:t>..</w:t>
      </w:r>
      <w:r w:rsidRPr="003F58A7">
        <w:rPr>
          <w:rFonts w:ascii="Times New Roman" w:hAnsi="Times New Roman" w:cs="Times New Roman"/>
          <w:sz w:val="26"/>
          <w:szCs w:val="26"/>
        </w:rPr>
        <w:t>., A</w:t>
      </w:r>
      <w:r w:rsidR="003F58A7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Pr="003F58A7">
        <w:rPr>
          <w:rFonts w:ascii="Times New Roman" w:hAnsi="Times New Roman" w:cs="Times New Roman"/>
          <w:sz w:val="26"/>
          <w:szCs w:val="26"/>
        </w:rPr>
        <w:t xml:space="preserve"> (1 ≤ A</w:t>
      </w:r>
      <w:r w:rsidR="003F58A7">
        <w:rPr>
          <w:rFonts w:ascii="Times New Roman" w:hAnsi="Times New Roman" w:cs="Times New Roman"/>
          <w:sz w:val="26"/>
          <w:szCs w:val="26"/>
          <w:vertAlign w:val="subscript"/>
        </w:rPr>
        <w:t>i</w:t>
      </w:r>
      <w:r w:rsidRPr="003F58A7">
        <w:rPr>
          <w:rFonts w:ascii="Times New Roman" w:hAnsi="Times New Roman" w:cs="Times New Roman"/>
          <w:sz w:val="26"/>
          <w:szCs w:val="26"/>
        </w:rPr>
        <w:t xml:space="preserve"> ≤ 10</w:t>
      </w:r>
      <w:r w:rsidR="003F58A7">
        <w:rPr>
          <w:rFonts w:ascii="Times New Roman" w:hAnsi="Times New Roman" w:cs="Times New Roman"/>
          <w:sz w:val="26"/>
          <w:szCs w:val="26"/>
          <w:vertAlign w:val="superscript"/>
        </w:rPr>
        <w:t>9</w:t>
      </w:r>
      <w:r w:rsidR="00536D75">
        <w:rPr>
          <w:rFonts w:ascii="Times New Roman" w:hAnsi="Times New Roman" w:cs="Times New Roman"/>
          <w:sz w:val="26"/>
          <w:szCs w:val="26"/>
        </w:rPr>
        <w:t xml:space="preserve">, </w:t>
      </w:r>
      <m:oMath>
        <m:r>
          <w:rPr>
            <w:rFonts w:ascii="Cambria Math" w:hAnsi="Cambria Math" w:cs="Times New Roman"/>
            <w:sz w:val="26"/>
            <w:szCs w:val="26"/>
          </w:rPr>
          <m:t>∀i</m:t>
        </m:r>
      </m:oMath>
      <w:r w:rsidR="00536D75" w:rsidRPr="008636D3">
        <w:rPr>
          <w:rFonts w:ascii="Times New Roman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ϵ</m:t>
        </m:r>
      </m:oMath>
      <w:r w:rsidR="00536D75" w:rsidRPr="008636D3">
        <w:rPr>
          <w:rFonts w:ascii="Times New Roman" w:hAnsi="Times New Roman" w:cs="Times New Roman"/>
          <w:sz w:val="26"/>
          <w:szCs w:val="26"/>
        </w:rPr>
        <w:t>[1, n])</w:t>
      </w:r>
      <w:r w:rsidRPr="003F58A7">
        <w:rPr>
          <w:rFonts w:ascii="Times New Roman" w:hAnsi="Times New Roman" w:cs="Times New Roman"/>
          <w:sz w:val="26"/>
          <w:szCs w:val="26"/>
        </w:rPr>
        <w:t>.</w:t>
      </w:r>
    </w:p>
    <w:p w14:paraId="06865571" w14:textId="4D45DE6F" w:rsidR="008636D3" w:rsidRPr="003F58A7" w:rsidRDefault="008636D3" w:rsidP="00E110AA">
      <w:pPr>
        <w:spacing w:after="0" w:line="340" w:lineRule="exact"/>
        <w:ind w:firstLine="360"/>
        <w:rPr>
          <w:rFonts w:ascii="Times New Roman" w:hAnsi="Times New Roman" w:cs="Times New Roman"/>
          <w:sz w:val="26"/>
          <w:szCs w:val="26"/>
          <w:vertAlign w:val="subscript"/>
        </w:rPr>
      </w:pPr>
      <w:r w:rsidRPr="008636D3">
        <w:rPr>
          <w:rFonts w:ascii="Times New Roman" w:hAnsi="Times New Roman" w:cs="Times New Roman"/>
          <w:sz w:val="26"/>
          <w:szCs w:val="26"/>
        </w:rPr>
        <w:t>Dữ liệu đảm bảo S ≤ A</w:t>
      </w:r>
      <w:r w:rsidR="003F58A7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636D3">
        <w:rPr>
          <w:rFonts w:ascii="Times New Roman" w:hAnsi="Times New Roman" w:cs="Times New Roman"/>
          <w:sz w:val="26"/>
          <w:szCs w:val="26"/>
        </w:rPr>
        <w:t xml:space="preserve"> + A</w:t>
      </w:r>
      <w:r w:rsidR="003F58A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8636D3">
        <w:rPr>
          <w:rFonts w:ascii="Times New Roman" w:hAnsi="Times New Roman" w:cs="Times New Roman"/>
          <w:sz w:val="26"/>
          <w:szCs w:val="26"/>
        </w:rPr>
        <w:t xml:space="preserve"> + ... + A</w:t>
      </w:r>
      <w:r w:rsidR="003F58A7">
        <w:rPr>
          <w:rFonts w:ascii="Times New Roman" w:hAnsi="Times New Roman" w:cs="Times New Roman"/>
          <w:sz w:val="26"/>
          <w:szCs w:val="26"/>
          <w:vertAlign w:val="subscript"/>
        </w:rPr>
        <w:t>n</w:t>
      </w:r>
    </w:p>
    <w:p w14:paraId="396C7D5A" w14:textId="77777777" w:rsidR="0068763F" w:rsidRDefault="008636D3" w:rsidP="00E110AA">
      <w:pPr>
        <w:spacing w:after="0" w:line="340" w:lineRule="exact"/>
        <w:ind w:firstLine="360"/>
        <w:rPr>
          <w:rFonts w:ascii="Times New Roman" w:hAnsi="Times New Roman" w:cs="Times New Roman"/>
          <w:sz w:val="26"/>
          <w:szCs w:val="26"/>
        </w:rPr>
      </w:pPr>
      <w:r w:rsidRPr="00B15D71">
        <w:rPr>
          <w:rFonts w:ascii="Times New Roman" w:hAnsi="Times New Roman" w:cs="Times New Roman"/>
          <w:b/>
          <w:bCs/>
          <w:sz w:val="26"/>
          <w:szCs w:val="26"/>
        </w:rPr>
        <w:t>Kết quả:</w:t>
      </w:r>
      <w:r w:rsidRPr="008636D3">
        <w:rPr>
          <w:rFonts w:ascii="Times New Roman" w:hAnsi="Times New Roman" w:cs="Times New Roman"/>
          <w:sz w:val="26"/>
          <w:szCs w:val="26"/>
        </w:rPr>
        <w:t xml:space="preserve"> đưa ra file MINING.OUT số nguyên k tìm được đảm bảo đủ lượng quặng</w:t>
      </w:r>
      <w:r w:rsidR="003F58A7">
        <w:rPr>
          <w:rFonts w:ascii="Times New Roman" w:hAnsi="Times New Roman" w:cs="Times New Roman"/>
          <w:sz w:val="26"/>
          <w:szCs w:val="26"/>
        </w:rPr>
        <w:t xml:space="preserve"> </w:t>
      </w:r>
      <w:r w:rsidRPr="008636D3">
        <w:rPr>
          <w:rFonts w:ascii="Times New Roman" w:hAnsi="Times New Roman" w:cs="Times New Roman"/>
          <w:sz w:val="26"/>
          <w:szCs w:val="26"/>
        </w:rPr>
        <w:t>cho hợp đ</w:t>
      </w:r>
      <w:r w:rsidR="003F58A7">
        <w:rPr>
          <w:rFonts w:ascii="Times New Roman" w:hAnsi="Times New Roman" w:cs="Times New Roman"/>
          <w:sz w:val="26"/>
          <w:szCs w:val="26"/>
        </w:rPr>
        <w:t xml:space="preserve">ồng </w:t>
      </w:r>
      <w:r w:rsidRPr="008636D3">
        <w:rPr>
          <w:rFonts w:ascii="Times New Roman" w:hAnsi="Times New Roman" w:cs="Times New Roman"/>
          <w:sz w:val="26"/>
          <w:szCs w:val="26"/>
        </w:rPr>
        <w:t>và lượng qu</w:t>
      </w:r>
      <w:r w:rsidR="003F58A7">
        <w:rPr>
          <w:rFonts w:ascii="Times New Roman" w:hAnsi="Times New Roman" w:cs="Times New Roman"/>
          <w:sz w:val="26"/>
          <w:szCs w:val="26"/>
        </w:rPr>
        <w:t>ặng</w:t>
      </w:r>
      <w:r w:rsidRPr="008636D3">
        <w:rPr>
          <w:rFonts w:ascii="Times New Roman" w:hAnsi="Times New Roman" w:cs="Times New Roman"/>
          <w:sz w:val="26"/>
          <w:szCs w:val="26"/>
        </w:rPr>
        <w:t xml:space="preserve"> khai thác thừa là ít nhất.</w:t>
      </w:r>
    </w:p>
    <w:p w14:paraId="5D2BE864" w14:textId="7B099380" w:rsidR="003F58A7" w:rsidRDefault="008636D3" w:rsidP="00E110AA">
      <w:p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8636D3">
        <w:rPr>
          <w:rFonts w:ascii="Times New Roman" w:hAnsi="Times New Roman" w:cs="Times New Roman"/>
          <w:sz w:val="26"/>
          <w:szCs w:val="26"/>
        </w:rPr>
        <w:t>Ví dụ:</w:t>
      </w:r>
      <w:r w:rsidR="003F58A7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6E054E9B" w14:textId="77777777" w:rsidR="00E110AA" w:rsidRPr="008636D3" w:rsidRDefault="00E110AA" w:rsidP="00E110AA">
      <w:pPr>
        <w:spacing w:after="0" w:line="340" w:lineRule="exact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2977"/>
        <w:gridCol w:w="2835"/>
      </w:tblGrid>
      <w:tr w:rsidR="003F58A7" w14:paraId="6DCDB758" w14:textId="77777777" w:rsidTr="003F58A7">
        <w:tc>
          <w:tcPr>
            <w:tcW w:w="2977" w:type="dxa"/>
          </w:tcPr>
          <w:p w14:paraId="5EFE8769" w14:textId="4EB7B41A" w:rsidR="003F58A7" w:rsidRDefault="00703C95" w:rsidP="00E110AA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MINING</w:t>
            </w:r>
            <w:r w:rsidR="003F58A7">
              <w:rPr>
                <w:rFonts w:ascii="Times New Roman" w:hAnsi="Times New Roman" w:cs="Times New Roman"/>
                <w:sz w:val="26"/>
                <w:szCs w:val="26"/>
              </w:rPr>
              <w:t>.INP</w:t>
            </w:r>
          </w:p>
        </w:tc>
        <w:tc>
          <w:tcPr>
            <w:tcW w:w="2835" w:type="dxa"/>
          </w:tcPr>
          <w:p w14:paraId="659DB24A" w14:textId="4FFDFE2B" w:rsidR="003F58A7" w:rsidRDefault="00703C95" w:rsidP="00E110AA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MINING</w:t>
            </w:r>
            <w:r w:rsidR="003F58A7">
              <w:rPr>
                <w:rFonts w:ascii="Times New Roman" w:hAnsi="Times New Roman" w:cs="Times New Roman"/>
                <w:sz w:val="26"/>
                <w:szCs w:val="26"/>
              </w:rPr>
              <w:t>.OUT</w:t>
            </w:r>
          </w:p>
        </w:tc>
      </w:tr>
      <w:tr w:rsidR="003F58A7" w14:paraId="3A6C76AC" w14:textId="77777777" w:rsidTr="003F58A7">
        <w:tc>
          <w:tcPr>
            <w:tcW w:w="2977" w:type="dxa"/>
          </w:tcPr>
          <w:p w14:paraId="3C7FAD53" w14:textId="77777777" w:rsidR="003F58A7" w:rsidRDefault="003F58A7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4 3</w:t>
            </w:r>
          </w:p>
          <w:p w14:paraId="07FF8B7B" w14:textId="13A9E31E" w:rsidR="003F58A7" w:rsidRDefault="003F58A7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5 3 7 8</w:t>
            </w:r>
          </w:p>
        </w:tc>
        <w:tc>
          <w:tcPr>
            <w:tcW w:w="2835" w:type="dxa"/>
          </w:tcPr>
          <w:p w14:paraId="71969F5C" w14:textId="777AAE3E" w:rsidR="003F58A7" w:rsidRDefault="003F58A7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3F58A7" w14:paraId="463E033F" w14:textId="77777777" w:rsidTr="003F58A7">
        <w:tc>
          <w:tcPr>
            <w:tcW w:w="2977" w:type="dxa"/>
          </w:tcPr>
          <w:p w14:paraId="22C0E7C2" w14:textId="77777777" w:rsidR="003F58A7" w:rsidRDefault="003F58A7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4 10</w:t>
            </w:r>
          </w:p>
          <w:p w14:paraId="6E116DD6" w14:textId="28EEBE6A" w:rsidR="003F58A7" w:rsidRDefault="003F58A7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5 3 7 8</w:t>
            </w:r>
          </w:p>
        </w:tc>
        <w:tc>
          <w:tcPr>
            <w:tcW w:w="2835" w:type="dxa"/>
          </w:tcPr>
          <w:p w14:paraId="2DAFA447" w14:textId="6A0BA25A" w:rsidR="003F58A7" w:rsidRDefault="003F58A7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</w:tbl>
    <w:p w14:paraId="6891877D" w14:textId="31281A1D" w:rsidR="008636D3" w:rsidRPr="00FB1FE3" w:rsidRDefault="008636D3" w:rsidP="00E110AA">
      <w:pPr>
        <w:pStyle w:val="ListParagraph"/>
        <w:numPr>
          <w:ilvl w:val="0"/>
          <w:numId w:val="14"/>
        </w:num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FB1FE3">
        <w:rPr>
          <w:rFonts w:ascii="Tahoma" w:hAnsi="Tahoma" w:cs="Tahoma"/>
          <w:sz w:val="26"/>
          <w:szCs w:val="26"/>
        </w:rPr>
        <w:t>﻿﻿</w:t>
      </w:r>
      <w:r w:rsidRPr="00FB1FE3">
        <w:rPr>
          <w:rFonts w:ascii="Times New Roman" w:hAnsi="Times New Roman" w:cs="Times New Roman"/>
          <w:sz w:val="26"/>
          <w:szCs w:val="26"/>
        </w:rPr>
        <w:t>Trong ví dụ 1, sẽ khai thác ở mỏ 3 và 4 với tổng là (7 - 6) + (8 -6) = 3, vừa đủ quặng cần thiết.</w:t>
      </w:r>
    </w:p>
    <w:p w14:paraId="1766CAAC" w14:textId="10C33B25" w:rsidR="00195021" w:rsidRDefault="008636D3" w:rsidP="00E110AA">
      <w:pPr>
        <w:pStyle w:val="ListParagraph"/>
        <w:numPr>
          <w:ilvl w:val="0"/>
          <w:numId w:val="14"/>
        </w:num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FB1FE3">
        <w:rPr>
          <w:rFonts w:ascii="Times New Roman" w:hAnsi="Times New Roman" w:cs="Times New Roman"/>
          <w:sz w:val="26"/>
          <w:szCs w:val="26"/>
        </w:rPr>
        <w:t>Trong ví dụ 2, sẽ khai thác ở mỏ 1, 3 và 4 với tổng là (5 - 3) + (7 -3) + (8-3) = 11, lượng quặng thừa 1. Không có phương án tối ưu hơn.</w:t>
      </w:r>
    </w:p>
    <w:p w14:paraId="76D16E0F" w14:textId="52A4D172" w:rsidR="00195021" w:rsidRPr="00195021" w:rsidRDefault="00195021" w:rsidP="00E110AA">
      <w:pPr>
        <w:spacing w:after="0" w:line="340" w:lineRule="exact"/>
        <w:ind w:left="360"/>
        <w:rPr>
          <w:rFonts w:ascii="Times New Roman" w:hAnsi="Times New Roman" w:cs="Times New Roman"/>
          <w:sz w:val="26"/>
          <w:szCs w:val="26"/>
        </w:rPr>
      </w:pPr>
      <w:r w:rsidRPr="00195021">
        <w:rPr>
          <w:rFonts w:ascii="Times New Roman" w:hAnsi="Times New Roman" w:cs="Times New Roman"/>
          <w:sz w:val="26"/>
          <w:szCs w:val="26"/>
        </w:rPr>
        <w:t xml:space="preserve">Subtasks:  </w:t>
      </w:r>
    </w:p>
    <w:p w14:paraId="02210692" w14:textId="35C06E69" w:rsidR="008636D3" w:rsidRPr="00FB1FE3" w:rsidRDefault="008636D3" w:rsidP="00E110AA">
      <w:pPr>
        <w:pStyle w:val="ListParagraph"/>
        <w:numPr>
          <w:ilvl w:val="0"/>
          <w:numId w:val="15"/>
        </w:num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FB1FE3">
        <w:rPr>
          <w:rFonts w:ascii="Tahoma" w:hAnsi="Tahoma" w:cs="Tahoma"/>
          <w:sz w:val="26"/>
          <w:szCs w:val="26"/>
        </w:rPr>
        <w:t>﻿﻿</w:t>
      </w:r>
      <w:r w:rsidRPr="00FB1FE3">
        <w:rPr>
          <w:rFonts w:ascii="Times New Roman" w:hAnsi="Times New Roman" w:cs="Times New Roman"/>
          <w:sz w:val="26"/>
          <w:szCs w:val="26"/>
        </w:rPr>
        <w:t>Có 30% số test n ≤ 1000 và A</w:t>
      </w:r>
      <w:r w:rsidR="00403894" w:rsidRPr="00FB1FE3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FB1FE3">
        <w:rPr>
          <w:rFonts w:ascii="Times New Roman" w:hAnsi="Times New Roman" w:cs="Times New Roman"/>
          <w:sz w:val="26"/>
          <w:szCs w:val="26"/>
        </w:rPr>
        <w:t xml:space="preserve"> = A</w:t>
      </w:r>
      <w:r w:rsidR="00403894" w:rsidRPr="00FB1FE3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FB1FE3">
        <w:rPr>
          <w:rFonts w:ascii="Times New Roman" w:hAnsi="Times New Roman" w:cs="Times New Roman"/>
          <w:sz w:val="26"/>
          <w:szCs w:val="26"/>
        </w:rPr>
        <w:t xml:space="preserve"> = </w:t>
      </w:r>
      <w:r w:rsidR="00403894" w:rsidRPr="00FB1FE3">
        <w:rPr>
          <w:rFonts w:ascii="Times New Roman" w:hAnsi="Times New Roman" w:cs="Times New Roman"/>
          <w:sz w:val="26"/>
          <w:szCs w:val="26"/>
        </w:rPr>
        <w:t>…</w:t>
      </w:r>
      <w:r w:rsidRPr="00FB1FE3">
        <w:rPr>
          <w:rFonts w:ascii="Times New Roman" w:hAnsi="Times New Roman" w:cs="Times New Roman"/>
          <w:sz w:val="26"/>
          <w:szCs w:val="26"/>
        </w:rPr>
        <w:t xml:space="preserve"> = A</w:t>
      </w:r>
      <w:r w:rsidR="00403894" w:rsidRPr="00FB1FE3">
        <w:rPr>
          <w:rFonts w:ascii="Times New Roman" w:hAnsi="Times New Roman" w:cs="Times New Roman"/>
          <w:sz w:val="26"/>
          <w:szCs w:val="26"/>
          <w:vertAlign w:val="subscript"/>
        </w:rPr>
        <w:t xml:space="preserve">n </w:t>
      </w:r>
      <w:r w:rsidRPr="00FB1FE3">
        <w:rPr>
          <w:rFonts w:ascii="Times New Roman" w:hAnsi="Times New Roman" w:cs="Times New Roman"/>
          <w:sz w:val="26"/>
          <w:szCs w:val="26"/>
        </w:rPr>
        <w:t>(Ai ≤ 1000)</w:t>
      </w:r>
    </w:p>
    <w:p w14:paraId="4805B208" w14:textId="7F2B65C3" w:rsidR="008636D3" w:rsidRPr="00FB1FE3" w:rsidRDefault="008636D3" w:rsidP="00E110AA">
      <w:pPr>
        <w:pStyle w:val="ListParagraph"/>
        <w:numPr>
          <w:ilvl w:val="0"/>
          <w:numId w:val="15"/>
        </w:num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FB1FE3">
        <w:rPr>
          <w:rFonts w:ascii="Tahoma" w:hAnsi="Tahoma" w:cs="Tahoma"/>
          <w:sz w:val="26"/>
          <w:szCs w:val="26"/>
        </w:rPr>
        <w:t>﻿﻿</w:t>
      </w:r>
      <w:r w:rsidRPr="00FB1FE3">
        <w:rPr>
          <w:rFonts w:ascii="Times New Roman" w:hAnsi="Times New Roman" w:cs="Times New Roman"/>
          <w:sz w:val="26"/>
          <w:szCs w:val="26"/>
        </w:rPr>
        <w:t>Có 40% số test khác n ≤ 1000 và A</w:t>
      </w:r>
      <w:r w:rsidR="00403894" w:rsidRPr="00FB1FE3">
        <w:rPr>
          <w:rFonts w:ascii="Times New Roman" w:hAnsi="Times New Roman" w:cs="Times New Roman"/>
          <w:sz w:val="26"/>
          <w:szCs w:val="26"/>
          <w:vertAlign w:val="subscript"/>
        </w:rPr>
        <w:t>i</w:t>
      </w:r>
      <w:r w:rsidRPr="00FB1FE3">
        <w:rPr>
          <w:rFonts w:ascii="Times New Roman" w:hAnsi="Times New Roman" w:cs="Times New Roman"/>
          <w:sz w:val="26"/>
          <w:szCs w:val="26"/>
        </w:rPr>
        <w:t xml:space="preserve"> ≤ 10</w:t>
      </w:r>
      <w:r w:rsidR="00403894" w:rsidRPr="00FB1FE3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FB1FE3">
        <w:rPr>
          <w:rFonts w:ascii="Times New Roman" w:hAnsi="Times New Roman" w:cs="Times New Roman"/>
          <w:sz w:val="26"/>
          <w:szCs w:val="26"/>
        </w:rPr>
        <w:t xml:space="preserve"> (</w:t>
      </w:r>
      <m:oMath>
        <m:r>
          <w:rPr>
            <w:rFonts w:ascii="Cambria Math" w:hAnsi="Cambria Math" w:cs="Times New Roman"/>
            <w:sz w:val="26"/>
            <w:szCs w:val="26"/>
          </w:rPr>
          <m:t>∀i</m:t>
        </m:r>
      </m:oMath>
      <w:r w:rsidRPr="00FB1FE3">
        <w:rPr>
          <w:rFonts w:ascii="Times New Roman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ϵ</m:t>
        </m:r>
      </m:oMath>
      <w:r w:rsidRPr="00FB1FE3">
        <w:rPr>
          <w:rFonts w:ascii="Times New Roman" w:hAnsi="Times New Roman" w:cs="Times New Roman"/>
          <w:sz w:val="26"/>
          <w:szCs w:val="26"/>
        </w:rPr>
        <w:t>[1, n])</w:t>
      </w:r>
    </w:p>
    <w:p w14:paraId="1D8BB015" w14:textId="77CE1D08" w:rsidR="008636D3" w:rsidRPr="00FB1FE3" w:rsidRDefault="008636D3" w:rsidP="00E110AA">
      <w:pPr>
        <w:pStyle w:val="ListParagraph"/>
        <w:numPr>
          <w:ilvl w:val="0"/>
          <w:numId w:val="15"/>
        </w:num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FB1FE3">
        <w:rPr>
          <w:rFonts w:ascii="Times New Roman" w:hAnsi="Times New Roman" w:cs="Times New Roman"/>
          <w:sz w:val="26"/>
          <w:szCs w:val="26"/>
        </w:rPr>
        <w:t>Có 30% số test còn lại không có ràng buộc gì thêm.</w:t>
      </w:r>
    </w:p>
    <w:p w14:paraId="3FA5E29A" w14:textId="5F373BE8" w:rsidR="00A10E82" w:rsidRPr="0073461F" w:rsidRDefault="00F13CCE" w:rsidP="00E110AA">
      <w:pPr>
        <w:spacing w:after="0" w:line="340" w:lineRule="exact"/>
        <w:rPr>
          <w:rFonts w:ascii="Times New Roman" w:hAnsi="Times New Roman" w:cs="Times New Roman"/>
          <w:b/>
          <w:bCs/>
          <w:sz w:val="26"/>
          <w:szCs w:val="26"/>
        </w:rPr>
      </w:pPr>
      <w:r w:rsidRPr="0073461F">
        <w:rPr>
          <w:rFonts w:ascii="Times New Roman" w:hAnsi="Times New Roman" w:cs="Times New Roman"/>
          <w:b/>
          <w:bCs/>
          <w:sz w:val="26"/>
          <w:szCs w:val="26"/>
        </w:rPr>
        <w:t xml:space="preserve">BÀI 4: </w:t>
      </w:r>
      <w:r w:rsidR="00A10E82" w:rsidRPr="0073461F">
        <w:rPr>
          <w:rFonts w:ascii="Times New Roman" w:hAnsi="Times New Roman" w:cs="Times New Roman"/>
          <w:b/>
          <w:bCs/>
          <w:sz w:val="26"/>
          <w:szCs w:val="26"/>
        </w:rPr>
        <w:t>ĂN BÁNH</w:t>
      </w:r>
      <w:r w:rsidR="008B2E7A">
        <w:rPr>
          <w:rFonts w:ascii="Times New Roman" w:hAnsi="Times New Roman" w:cs="Times New Roman"/>
          <w:b/>
          <w:bCs/>
          <w:sz w:val="26"/>
          <w:szCs w:val="26"/>
        </w:rPr>
        <w:t xml:space="preserve"> (3 điểm)</w:t>
      </w:r>
    </w:p>
    <w:p w14:paraId="34E22AC2" w14:textId="5C292888" w:rsidR="00F13CCE" w:rsidRPr="00F13CCE" w:rsidRDefault="00F13CCE" w:rsidP="006865BB">
      <w:pPr>
        <w:spacing w:after="0" w:line="340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13CCE">
        <w:rPr>
          <w:rFonts w:ascii="Times New Roman" w:hAnsi="Times New Roman" w:cs="Times New Roman"/>
          <w:sz w:val="26"/>
          <w:szCs w:val="26"/>
        </w:rPr>
        <w:t xml:space="preserve">Biết </w:t>
      </w:r>
      <w:r w:rsidR="0073461F">
        <w:rPr>
          <w:rFonts w:ascii="Times New Roman" w:hAnsi="Times New Roman" w:cs="Times New Roman"/>
          <w:sz w:val="26"/>
          <w:szCs w:val="26"/>
        </w:rPr>
        <w:t xml:space="preserve">Vinh </w:t>
      </w:r>
      <w:r w:rsidRPr="00F13CCE">
        <w:rPr>
          <w:rFonts w:ascii="Times New Roman" w:hAnsi="Times New Roman" w:cs="Times New Roman"/>
          <w:sz w:val="26"/>
          <w:szCs w:val="26"/>
        </w:rPr>
        <w:t>vốn rất thích ăn bánh nên bố Minh chuẩn bị một b</w:t>
      </w:r>
      <w:r w:rsidR="0073461F">
        <w:rPr>
          <w:rFonts w:ascii="Times New Roman" w:hAnsi="Times New Roman" w:cs="Times New Roman"/>
          <w:sz w:val="26"/>
          <w:szCs w:val="26"/>
        </w:rPr>
        <w:t xml:space="preserve">àn </w:t>
      </w:r>
      <w:r w:rsidRPr="00F13CCE">
        <w:rPr>
          <w:rFonts w:ascii="Times New Roman" w:hAnsi="Times New Roman" w:cs="Times New Roman"/>
          <w:sz w:val="26"/>
          <w:szCs w:val="26"/>
        </w:rPr>
        <w:t xml:space="preserve">chất n chiếc bánh ngọt cho ngày sinh nhật của </w:t>
      </w:r>
      <w:r w:rsidR="0073461F">
        <w:rPr>
          <w:rFonts w:ascii="Times New Roman" w:hAnsi="Times New Roman" w:cs="Times New Roman"/>
          <w:sz w:val="26"/>
          <w:szCs w:val="26"/>
        </w:rPr>
        <w:t>Vinh</w:t>
      </w:r>
      <w:r w:rsidRPr="00F13CCE">
        <w:rPr>
          <w:rFonts w:ascii="Times New Roman" w:hAnsi="Times New Roman" w:cs="Times New Roman"/>
          <w:sz w:val="26"/>
          <w:szCs w:val="26"/>
        </w:rPr>
        <w:t>, các b</w:t>
      </w:r>
      <w:r w:rsidR="0073461F">
        <w:rPr>
          <w:rFonts w:ascii="Times New Roman" w:hAnsi="Times New Roman" w:cs="Times New Roman"/>
          <w:sz w:val="26"/>
          <w:szCs w:val="26"/>
        </w:rPr>
        <w:t xml:space="preserve">ánh </w:t>
      </w:r>
      <w:r w:rsidRPr="00F13CCE">
        <w:rPr>
          <w:rFonts w:ascii="Times New Roman" w:hAnsi="Times New Roman" w:cs="Times New Roman"/>
          <w:sz w:val="26"/>
          <w:szCs w:val="26"/>
        </w:rPr>
        <w:t>được đánh số từ 1 đến n. Vì ăn bánh quá nhiều sẽ không t</w:t>
      </w:r>
      <w:r w:rsidR="0073461F">
        <w:rPr>
          <w:rFonts w:ascii="Times New Roman" w:hAnsi="Times New Roman" w:cs="Times New Roman"/>
          <w:sz w:val="26"/>
          <w:szCs w:val="26"/>
        </w:rPr>
        <w:t>ốt</w:t>
      </w:r>
      <w:r w:rsidRPr="00F13CCE">
        <w:rPr>
          <w:rFonts w:ascii="Times New Roman" w:hAnsi="Times New Roman" w:cs="Times New Roman"/>
          <w:sz w:val="26"/>
          <w:szCs w:val="26"/>
        </w:rPr>
        <w:t xml:space="preserve"> nên bố </w:t>
      </w:r>
      <w:r w:rsidR="0073461F">
        <w:rPr>
          <w:rFonts w:ascii="Times New Roman" w:hAnsi="Times New Roman" w:cs="Times New Roman"/>
          <w:sz w:val="26"/>
          <w:szCs w:val="26"/>
        </w:rPr>
        <w:t>V</w:t>
      </w:r>
      <w:r w:rsidRPr="00F13CCE">
        <w:rPr>
          <w:rFonts w:ascii="Times New Roman" w:hAnsi="Times New Roman" w:cs="Times New Roman"/>
          <w:sz w:val="26"/>
          <w:szCs w:val="26"/>
        </w:rPr>
        <w:t xml:space="preserve">inh chỉ cho phép con mình ăn bánh trong thời gian không quá t giây. </w:t>
      </w:r>
      <w:r w:rsidR="0073461F">
        <w:rPr>
          <w:rFonts w:ascii="Times New Roman" w:hAnsi="Times New Roman" w:cs="Times New Roman"/>
          <w:sz w:val="26"/>
          <w:szCs w:val="26"/>
        </w:rPr>
        <w:t>V</w:t>
      </w:r>
      <w:r w:rsidRPr="00F13CCE">
        <w:rPr>
          <w:rFonts w:ascii="Times New Roman" w:hAnsi="Times New Roman" w:cs="Times New Roman"/>
          <w:sz w:val="26"/>
          <w:szCs w:val="26"/>
        </w:rPr>
        <w:t>inh thì lại muốn mình ăn được thật nhiều bánh cho th</w:t>
      </w:r>
      <w:r w:rsidR="0073461F">
        <w:rPr>
          <w:rFonts w:ascii="Times New Roman" w:hAnsi="Times New Roman" w:cs="Times New Roman"/>
          <w:sz w:val="26"/>
          <w:szCs w:val="26"/>
        </w:rPr>
        <w:t>ỏa</w:t>
      </w:r>
      <w:r w:rsidRPr="00F13CCE">
        <w:rPr>
          <w:rFonts w:ascii="Times New Roman" w:hAnsi="Times New Roman" w:cs="Times New Roman"/>
          <w:sz w:val="26"/>
          <w:szCs w:val="26"/>
        </w:rPr>
        <w:t xml:space="preserve"> thích.</w:t>
      </w:r>
    </w:p>
    <w:p w14:paraId="638F1F8E" w14:textId="04218836" w:rsidR="00F13CCE" w:rsidRPr="00F13CCE" w:rsidRDefault="00F13CCE" w:rsidP="006865BB">
      <w:pPr>
        <w:spacing w:after="0" w:line="340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13CCE">
        <w:rPr>
          <w:rFonts w:ascii="Times New Roman" w:hAnsi="Times New Roman" w:cs="Times New Roman"/>
          <w:sz w:val="26"/>
          <w:szCs w:val="26"/>
        </w:rPr>
        <w:t>Có thể xem bàn bánh ngọt như một trục tọa độ Ox, chiếc bánh thứ i được đặt ở tọa độ x</w:t>
      </w:r>
      <w:r w:rsidR="0073461F">
        <w:rPr>
          <w:rFonts w:ascii="Times New Roman" w:hAnsi="Times New Roman" w:cs="Times New Roman"/>
          <w:sz w:val="26"/>
          <w:szCs w:val="26"/>
          <w:vertAlign w:val="subscript"/>
        </w:rPr>
        <w:t>i</w:t>
      </w:r>
      <w:r w:rsidRPr="00F13CCE">
        <w:rPr>
          <w:rFonts w:ascii="Times New Roman" w:hAnsi="Times New Roman" w:cs="Times New Roman"/>
          <w:sz w:val="26"/>
          <w:szCs w:val="26"/>
        </w:rPr>
        <w:t xml:space="preserve"> trên đường thẳng. Thời gian để </w:t>
      </w:r>
      <w:r w:rsidR="0073461F">
        <w:rPr>
          <w:rFonts w:ascii="Times New Roman" w:hAnsi="Times New Roman" w:cs="Times New Roman"/>
          <w:sz w:val="26"/>
          <w:szCs w:val="26"/>
        </w:rPr>
        <w:t>Vinh</w:t>
      </w:r>
      <w:r w:rsidRPr="00F13CCE">
        <w:rPr>
          <w:rFonts w:ascii="Times New Roman" w:hAnsi="Times New Roman" w:cs="Times New Roman"/>
          <w:sz w:val="26"/>
          <w:szCs w:val="26"/>
        </w:rPr>
        <w:t xml:space="preserve"> di chuyển từ chiếc bánh thứ i đến chiếc bánh thứ j là </w:t>
      </w:r>
      <w:r w:rsidR="0073461F">
        <w:rPr>
          <w:rFonts w:ascii="Times New Roman" w:hAnsi="Times New Roman" w:cs="Times New Roman"/>
          <w:sz w:val="26"/>
          <w:szCs w:val="26"/>
        </w:rPr>
        <w:t xml:space="preserve"> |</w:t>
      </w:r>
      <w:r w:rsidRPr="00F13CCE">
        <w:rPr>
          <w:rFonts w:ascii="Times New Roman" w:hAnsi="Times New Roman" w:cs="Times New Roman"/>
          <w:sz w:val="26"/>
          <w:szCs w:val="26"/>
        </w:rPr>
        <w:t>x</w:t>
      </w:r>
      <w:r w:rsidR="0073461F">
        <w:rPr>
          <w:rFonts w:ascii="Times New Roman" w:hAnsi="Times New Roman" w:cs="Times New Roman"/>
          <w:sz w:val="26"/>
          <w:szCs w:val="26"/>
          <w:vertAlign w:val="subscript"/>
        </w:rPr>
        <w:t>i</w:t>
      </w:r>
      <w:r w:rsidRPr="00F13CCE">
        <w:rPr>
          <w:rFonts w:ascii="Times New Roman" w:hAnsi="Times New Roman" w:cs="Times New Roman"/>
          <w:sz w:val="26"/>
          <w:szCs w:val="26"/>
        </w:rPr>
        <w:t xml:space="preserve"> </w:t>
      </w:r>
      <w:r w:rsidR="0073461F">
        <w:rPr>
          <w:rFonts w:ascii="Times New Roman" w:hAnsi="Times New Roman" w:cs="Times New Roman"/>
          <w:sz w:val="26"/>
          <w:szCs w:val="26"/>
        </w:rPr>
        <w:t>–</w:t>
      </w:r>
      <w:r w:rsidRPr="00F13CCE">
        <w:rPr>
          <w:rFonts w:ascii="Times New Roman" w:hAnsi="Times New Roman" w:cs="Times New Roman"/>
          <w:sz w:val="26"/>
          <w:szCs w:val="26"/>
        </w:rPr>
        <w:t xml:space="preserve"> x</w:t>
      </w:r>
      <w:r w:rsidR="0073461F">
        <w:rPr>
          <w:rFonts w:ascii="Times New Roman" w:hAnsi="Times New Roman" w:cs="Times New Roman"/>
          <w:sz w:val="26"/>
          <w:szCs w:val="26"/>
          <w:vertAlign w:val="subscript"/>
        </w:rPr>
        <w:t>j</w:t>
      </w:r>
      <w:r w:rsidRPr="00F13CCE">
        <w:rPr>
          <w:rFonts w:ascii="Times New Roman" w:hAnsi="Times New Roman" w:cs="Times New Roman"/>
          <w:sz w:val="26"/>
          <w:szCs w:val="26"/>
        </w:rPr>
        <w:t xml:space="preserve">| giây. Thời gian để </w:t>
      </w:r>
      <w:r w:rsidR="0073461F">
        <w:rPr>
          <w:rFonts w:ascii="Times New Roman" w:hAnsi="Times New Roman" w:cs="Times New Roman"/>
          <w:sz w:val="26"/>
          <w:szCs w:val="26"/>
        </w:rPr>
        <w:t>V</w:t>
      </w:r>
      <w:r w:rsidRPr="00F13CCE">
        <w:rPr>
          <w:rFonts w:ascii="Times New Roman" w:hAnsi="Times New Roman" w:cs="Times New Roman"/>
          <w:sz w:val="26"/>
          <w:szCs w:val="26"/>
        </w:rPr>
        <w:t>inh ăn hết chiếc bánh thứ i là t</w:t>
      </w:r>
      <w:r w:rsidR="0073461F">
        <w:rPr>
          <w:rFonts w:ascii="Times New Roman" w:hAnsi="Times New Roman" w:cs="Times New Roman"/>
          <w:sz w:val="26"/>
          <w:szCs w:val="26"/>
          <w:vertAlign w:val="subscript"/>
        </w:rPr>
        <w:t>i</w:t>
      </w:r>
      <w:r w:rsidRPr="00F13CCE">
        <w:rPr>
          <w:rFonts w:ascii="Times New Roman" w:hAnsi="Times New Roman" w:cs="Times New Roman"/>
          <w:sz w:val="26"/>
          <w:szCs w:val="26"/>
        </w:rPr>
        <w:t xml:space="preserve"> giây. Nếu như có nhiều chiếc bánh ở cùng một tọa độ thì </w:t>
      </w:r>
      <w:r w:rsidR="0073461F">
        <w:rPr>
          <w:rFonts w:ascii="Times New Roman" w:hAnsi="Times New Roman" w:cs="Times New Roman"/>
          <w:sz w:val="26"/>
          <w:szCs w:val="26"/>
        </w:rPr>
        <w:t>V</w:t>
      </w:r>
      <w:r w:rsidRPr="00F13CCE">
        <w:rPr>
          <w:rFonts w:ascii="Times New Roman" w:hAnsi="Times New Roman" w:cs="Times New Roman"/>
          <w:sz w:val="26"/>
          <w:szCs w:val="26"/>
        </w:rPr>
        <w:t xml:space="preserve">inh không cần di chuyển, nhưng </w:t>
      </w:r>
      <w:r w:rsidR="0073461F">
        <w:rPr>
          <w:rFonts w:ascii="Times New Roman" w:hAnsi="Times New Roman" w:cs="Times New Roman"/>
          <w:sz w:val="26"/>
          <w:szCs w:val="26"/>
        </w:rPr>
        <w:t>V</w:t>
      </w:r>
      <w:r w:rsidRPr="00F13CCE">
        <w:rPr>
          <w:rFonts w:ascii="Times New Roman" w:hAnsi="Times New Roman" w:cs="Times New Roman"/>
          <w:sz w:val="26"/>
          <w:szCs w:val="26"/>
        </w:rPr>
        <w:t xml:space="preserve">inh phải ăn từng cái một. Ban đầu vị trí đứng của </w:t>
      </w:r>
      <w:r w:rsidR="0073461F">
        <w:rPr>
          <w:rFonts w:ascii="Times New Roman" w:hAnsi="Times New Roman" w:cs="Times New Roman"/>
          <w:sz w:val="26"/>
          <w:szCs w:val="26"/>
        </w:rPr>
        <w:t>V</w:t>
      </w:r>
      <w:r w:rsidRPr="00F13CCE">
        <w:rPr>
          <w:rFonts w:ascii="Times New Roman" w:hAnsi="Times New Roman" w:cs="Times New Roman"/>
          <w:sz w:val="26"/>
          <w:szCs w:val="26"/>
        </w:rPr>
        <w:t>inh là gốc tọa độ O.</w:t>
      </w:r>
    </w:p>
    <w:p w14:paraId="7DB13B02" w14:textId="2885AB4B" w:rsidR="00F13CCE" w:rsidRPr="00F13CCE" w:rsidRDefault="00F13CCE" w:rsidP="006865BB">
      <w:p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DE34C7">
        <w:rPr>
          <w:rFonts w:ascii="Times New Roman" w:hAnsi="Times New Roman" w:cs="Times New Roman"/>
          <w:b/>
          <w:bCs/>
          <w:sz w:val="26"/>
          <w:szCs w:val="26"/>
        </w:rPr>
        <w:t>Yêu cầu:</w:t>
      </w:r>
      <w:r w:rsidRPr="00F13CCE">
        <w:rPr>
          <w:rFonts w:ascii="Times New Roman" w:hAnsi="Times New Roman" w:cs="Times New Roman"/>
          <w:sz w:val="26"/>
          <w:szCs w:val="26"/>
        </w:rPr>
        <w:t xml:space="preserve"> Hãy tính xem sau thời gian t giây, </w:t>
      </w:r>
      <w:r w:rsidR="0073461F">
        <w:rPr>
          <w:rFonts w:ascii="Times New Roman" w:hAnsi="Times New Roman" w:cs="Times New Roman"/>
          <w:sz w:val="26"/>
          <w:szCs w:val="26"/>
        </w:rPr>
        <w:t>V</w:t>
      </w:r>
      <w:r w:rsidRPr="00F13CCE">
        <w:rPr>
          <w:rFonts w:ascii="Times New Roman" w:hAnsi="Times New Roman" w:cs="Times New Roman"/>
          <w:sz w:val="26"/>
          <w:szCs w:val="26"/>
        </w:rPr>
        <w:t>inh ăn nhiều nhất được bao nh</w:t>
      </w:r>
      <w:r w:rsidR="0073461F">
        <w:rPr>
          <w:rFonts w:ascii="Times New Roman" w:hAnsi="Times New Roman" w:cs="Times New Roman"/>
          <w:sz w:val="26"/>
          <w:szCs w:val="26"/>
        </w:rPr>
        <w:t>iêu</w:t>
      </w:r>
      <w:r w:rsidR="00AF0F1F">
        <w:rPr>
          <w:rFonts w:ascii="Times New Roman" w:hAnsi="Times New Roman" w:cs="Times New Roman"/>
          <w:sz w:val="26"/>
          <w:szCs w:val="26"/>
        </w:rPr>
        <w:t xml:space="preserve"> </w:t>
      </w:r>
      <w:r w:rsidRPr="00F13CCE">
        <w:rPr>
          <w:rFonts w:ascii="Times New Roman" w:hAnsi="Times New Roman" w:cs="Times New Roman"/>
          <w:sz w:val="26"/>
          <w:szCs w:val="26"/>
        </w:rPr>
        <w:t>chiếc bánh ngọt.</w:t>
      </w:r>
    </w:p>
    <w:p w14:paraId="1331B33E" w14:textId="0872F838" w:rsidR="00F13CCE" w:rsidRPr="00F13CCE" w:rsidRDefault="00F13CCE" w:rsidP="00E110AA">
      <w:p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DE34C7">
        <w:rPr>
          <w:rFonts w:ascii="Times New Roman" w:hAnsi="Times New Roman" w:cs="Times New Roman"/>
          <w:b/>
          <w:bCs/>
          <w:sz w:val="26"/>
          <w:szCs w:val="26"/>
        </w:rPr>
        <w:t>Dữ liệu:</w:t>
      </w:r>
      <w:r w:rsidRPr="00F13CCE">
        <w:rPr>
          <w:rFonts w:ascii="Times New Roman" w:hAnsi="Times New Roman" w:cs="Times New Roman"/>
          <w:sz w:val="26"/>
          <w:szCs w:val="26"/>
        </w:rPr>
        <w:t xml:space="preserve"> vào từ file văn bản BIRTHDAY.INP gồm:</w:t>
      </w:r>
    </w:p>
    <w:p w14:paraId="74B5FA35" w14:textId="30B8A53A" w:rsidR="00F13CCE" w:rsidRPr="001B7514" w:rsidRDefault="00F13CCE" w:rsidP="00E110AA">
      <w:pPr>
        <w:pStyle w:val="ListParagraph"/>
        <w:numPr>
          <w:ilvl w:val="0"/>
          <w:numId w:val="19"/>
        </w:num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1B7514">
        <w:rPr>
          <w:rFonts w:ascii="Tahoma" w:hAnsi="Tahoma" w:cs="Tahoma"/>
          <w:sz w:val="26"/>
          <w:szCs w:val="26"/>
        </w:rPr>
        <w:t>﻿﻿</w:t>
      </w:r>
      <w:r w:rsidRPr="001B7514">
        <w:rPr>
          <w:rFonts w:ascii="Times New Roman" w:hAnsi="Times New Roman" w:cs="Times New Roman"/>
          <w:sz w:val="26"/>
          <w:szCs w:val="26"/>
        </w:rPr>
        <w:t>Dòng 1: chứa hai số nguyên dương n, t (1 ≤ n ≤ 10</w:t>
      </w:r>
      <w:r w:rsidR="001B7514">
        <w:rPr>
          <w:rFonts w:ascii="Times New Roman" w:hAnsi="Times New Roman" w:cs="Times New Roman"/>
          <w:sz w:val="26"/>
          <w:szCs w:val="26"/>
          <w:vertAlign w:val="superscript"/>
        </w:rPr>
        <w:t>5</w:t>
      </w:r>
      <w:r w:rsidRPr="001B7514">
        <w:rPr>
          <w:rFonts w:ascii="Times New Roman" w:hAnsi="Times New Roman" w:cs="Times New Roman"/>
          <w:sz w:val="26"/>
          <w:szCs w:val="26"/>
        </w:rPr>
        <w:t xml:space="preserve"> ,1 ≤ t ≤ 10</w:t>
      </w:r>
      <w:r w:rsidR="001B7514">
        <w:rPr>
          <w:rFonts w:ascii="Times New Roman" w:hAnsi="Times New Roman" w:cs="Times New Roman"/>
          <w:sz w:val="26"/>
          <w:szCs w:val="26"/>
          <w:vertAlign w:val="superscript"/>
        </w:rPr>
        <w:t>9</w:t>
      </w:r>
      <w:r w:rsidRPr="001B7514">
        <w:rPr>
          <w:rFonts w:ascii="Times New Roman" w:hAnsi="Times New Roman" w:cs="Times New Roman"/>
          <w:sz w:val="26"/>
          <w:szCs w:val="26"/>
        </w:rPr>
        <w:t>).</w:t>
      </w:r>
    </w:p>
    <w:p w14:paraId="044CB54C" w14:textId="64360358" w:rsidR="00F13CCE" w:rsidRPr="001B7514" w:rsidRDefault="00F13CCE" w:rsidP="00E110AA">
      <w:pPr>
        <w:pStyle w:val="ListParagraph"/>
        <w:numPr>
          <w:ilvl w:val="0"/>
          <w:numId w:val="19"/>
        </w:num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1B7514">
        <w:rPr>
          <w:rFonts w:ascii="Tahoma" w:hAnsi="Tahoma" w:cs="Tahoma"/>
          <w:sz w:val="26"/>
          <w:szCs w:val="26"/>
        </w:rPr>
        <w:t>﻿﻿</w:t>
      </w:r>
      <w:r w:rsidRPr="001B7514">
        <w:rPr>
          <w:rFonts w:ascii="Times New Roman" w:hAnsi="Times New Roman" w:cs="Times New Roman"/>
          <w:sz w:val="26"/>
          <w:szCs w:val="26"/>
        </w:rPr>
        <w:t>Dòng thứ i trong số n dòng tiếp theo chứa hai số nguyên là x</w:t>
      </w:r>
      <w:r w:rsidR="001B7514">
        <w:rPr>
          <w:rFonts w:ascii="Times New Roman" w:hAnsi="Times New Roman" w:cs="Times New Roman"/>
          <w:sz w:val="26"/>
          <w:szCs w:val="26"/>
          <w:vertAlign w:val="subscript"/>
        </w:rPr>
        <w:t>i</w:t>
      </w:r>
      <w:r w:rsidR="001B7514">
        <w:rPr>
          <w:rFonts w:ascii="Times New Roman" w:hAnsi="Times New Roman" w:cs="Times New Roman"/>
          <w:sz w:val="26"/>
          <w:szCs w:val="26"/>
        </w:rPr>
        <w:t xml:space="preserve"> </w:t>
      </w:r>
      <w:r w:rsidRPr="001B7514">
        <w:rPr>
          <w:rFonts w:ascii="Times New Roman" w:hAnsi="Times New Roman" w:cs="Times New Roman"/>
          <w:sz w:val="26"/>
          <w:szCs w:val="26"/>
        </w:rPr>
        <w:t>và t</w:t>
      </w:r>
      <w:r w:rsidR="001B7514">
        <w:rPr>
          <w:rFonts w:ascii="Times New Roman" w:hAnsi="Times New Roman" w:cs="Times New Roman"/>
          <w:sz w:val="26"/>
          <w:szCs w:val="26"/>
          <w:vertAlign w:val="subscript"/>
        </w:rPr>
        <w:t>i</w:t>
      </w:r>
      <w:r w:rsidR="001B7514">
        <w:rPr>
          <w:rFonts w:ascii="Times New Roman" w:hAnsi="Times New Roman" w:cs="Times New Roman"/>
          <w:sz w:val="26"/>
          <w:szCs w:val="26"/>
        </w:rPr>
        <w:t xml:space="preserve"> </w:t>
      </w:r>
      <w:r w:rsidRPr="001B7514">
        <w:rPr>
          <w:rFonts w:ascii="Times New Roman" w:hAnsi="Times New Roman" w:cs="Times New Roman"/>
          <w:sz w:val="26"/>
          <w:szCs w:val="26"/>
        </w:rPr>
        <w:t>(1 ≤ x</w:t>
      </w:r>
      <w:r w:rsidR="001B7514">
        <w:rPr>
          <w:rFonts w:ascii="Times New Roman" w:hAnsi="Times New Roman" w:cs="Times New Roman"/>
          <w:sz w:val="26"/>
          <w:szCs w:val="26"/>
          <w:vertAlign w:val="subscript"/>
        </w:rPr>
        <w:t>i</w:t>
      </w:r>
      <w:r w:rsidRPr="001B7514">
        <w:rPr>
          <w:rFonts w:ascii="Times New Roman" w:hAnsi="Times New Roman" w:cs="Times New Roman"/>
          <w:sz w:val="26"/>
          <w:szCs w:val="26"/>
        </w:rPr>
        <w:t>, t</w:t>
      </w:r>
      <w:r w:rsidR="001B7514">
        <w:rPr>
          <w:rFonts w:ascii="Times New Roman" w:hAnsi="Times New Roman" w:cs="Times New Roman"/>
          <w:sz w:val="26"/>
          <w:szCs w:val="26"/>
          <w:vertAlign w:val="subscript"/>
        </w:rPr>
        <w:t>i</w:t>
      </w:r>
      <w:r w:rsidRPr="001B7514">
        <w:rPr>
          <w:rFonts w:ascii="Times New Roman" w:hAnsi="Times New Roman" w:cs="Times New Roman"/>
          <w:sz w:val="26"/>
          <w:szCs w:val="26"/>
        </w:rPr>
        <w:t xml:space="preserve"> ≤ 10</w:t>
      </w:r>
      <w:r w:rsidR="001B7514">
        <w:rPr>
          <w:rFonts w:ascii="Times New Roman" w:hAnsi="Times New Roman" w:cs="Times New Roman"/>
          <w:sz w:val="26"/>
          <w:szCs w:val="26"/>
          <w:vertAlign w:val="superscript"/>
        </w:rPr>
        <w:t>9</w:t>
      </w:r>
      <w:r w:rsidRPr="001B7514">
        <w:rPr>
          <w:rFonts w:ascii="Times New Roman" w:hAnsi="Times New Roman" w:cs="Times New Roman"/>
          <w:sz w:val="26"/>
          <w:szCs w:val="26"/>
        </w:rPr>
        <w:t>) là tọa độ và thời gian ăn hết chiếc bánh thứ i. Các bánh được liệt kê theo thứ tự không giảm của tọa độ, nghĩa là i &lt; j thì x</w:t>
      </w:r>
      <w:r w:rsidR="001B7514">
        <w:rPr>
          <w:rFonts w:ascii="Times New Roman" w:hAnsi="Times New Roman" w:cs="Times New Roman"/>
          <w:sz w:val="26"/>
          <w:szCs w:val="26"/>
          <w:vertAlign w:val="subscript"/>
        </w:rPr>
        <w:t>i</w:t>
      </w:r>
      <w:r w:rsidRPr="001B7514">
        <w:rPr>
          <w:rFonts w:ascii="Times New Roman" w:hAnsi="Times New Roman" w:cs="Times New Roman"/>
          <w:sz w:val="26"/>
          <w:szCs w:val="26"/>
        </w:rPr>
        <w:t xml:space="preserve"> ≤ x</w:t>
      </w:r>
      <w:r w:rsidR="001B7514">
        <w:rPr>
          <w:rFonts w:ascii="Times New Roman" w:hAnsi="Times New Roman" w:cs="Times New Roman"/>
          <w:sz w:val="26"/>
          <w:szCs w:val="26"/>
          <w:vertAlign w:val="subscript"/>
        </w:rPr>
        <w:t>j</w:t>
      </w:r>
      <w:r w:rsidRPr="001B7514">
        <w:rPr>
          <w:rFonts w:ascii="Times New Roman" w:hAnsi="Times New Roman" w:cs="Times New Roman"/>
          <w:sz w:val="26"/>
          <w:szCs w:val="26"/>
        </w:rPr>
        <w:t>.</w:t>
      </w:r>
    </w:p>
    <w:p w14:paraId="15BBF725" w14:textId="2A234177" w:rsidR="00F13CCE" w:rsidRPr="00F13CCE" w:rsidRDefault="00F13CCE" w:rsidP="00E110AA">
      <w:p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DE34C7">
        <w:rPr>
          <w:rFonts w:ascii="Times New Roman" w:hAnsi="Times New Roman" w:cs="Times New Roman"/>
          <w:b/>
          <w:bCs/>
          <w:sz w:val="26"/>
          <w:szCs w:val="26"/>
        </w:rPr>
        <w:t>Kết quả:</w:t>
      </w:r>
      <w:r w:rsidRPr="00F13CCE">
        <w:rPr>
          <w:rFonts w:ascii="Times New Roman" w:hAnsi="Times New Roman" w:cs="Times New Roman"/>
          <w:sz w:val="26"/>
          <w:szCs w:val="26"/>
        </w:rPr>
        <w:t xml:space="preserve"> ghi ra file văn bản BIRTHDAY.OUT một số nguyên duy nhất là số lượng</w:t>
      </w:r>
      <w:r w:rsidR="00C253DB">
        <w:rPr>
          <w:rFonts w:ascii="Times New Roman" w:hAnsi="Times New Roman" w:cs="Times New Roman"/>
          <w:sz w:val="26"/>
          <w:szCs w:val="26"/>
        </w:rPr>
        <w:t xml:space="preserve"> </w:t>
      </w:r>
      <w:r w:rsidRPr="00F13CCE">
        <w:rPr>
          <w:rFonts w:ascii="Times New Roman" w:hAnsi="Times New Roman" w:cs="Times New Roman"/>
          <w:sz w:val="26"/>
          <w:szCs w:val="26"/>
        </w:rPr>
        <w:t xml:space="preserve">bánh nhiều nhất mà </w:t>
      </w:r>
      <w:r w:rsidR="008C2515">
        <w:rPr>
          <w:rFonts w:ascii="Times New Roman" w:hAnsi="Times New Roman" w:cs="Times New Roman"/>
          <w:sz w:val="26"/>
          <w:szCs w:val="26"/>
        </w:rPr>
        <w:t>V</w:t>
      </w:r>
      <w:r w:rsidRPr="00F13CCE">
        <w:rPr>
          <w:rFonts w:ascii="Times New Roman" w:hAnsi="Times New Roman" w:cs="Times New Roman"/>
          <w:sz w:val="26"/>
          <w:szCs w:val="26"/>
        </w:rPr>
        <w:t>inh ăn được trong thời gia</w:t>
      </w:r>
      <w:r w:rsidR="00314C6E">
        <w:rPr>
          <w:rFonts w:ascii="Times New Roman" w:hAnsi="Times New Roman" w:cs="Times New Roman"/>
          <w:sz w:val="26"/>
          <w:szCs w:val="26"/>
        </w:rPr>
        <w:t>n</w:t>
      </w:r>
      <w:r w:rsidRPr="00F13CCE">
        <w:rPr>
          <w:rFonts w:ascii="Times New Roman" w:hAnsi="Times New Roman" w:cs="Times New Roman"/>
          <w:sz w:val="26"/>
          <w:szCs w:val="26"/>
        </w:rPr>
        <w:t xml:space="preserve"> t giây.</w:t>
      </w:r>
    </w:p>
    <w:p w14:paraId="26D3806E" w14:textId="2CB83722" w:rsidR="00470E14" w:rsidRPr="00F13CCE" w:rsidRDefault="00F13CCE" w:rsidP="00E110AA">
      <w:p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F13CCE">
        <w:rPr>
          <w:rFonts w:ascii="Times New Roman" w:hAnsi="Times New Roman" w:cs="Times New Roman"/>
          <w:sz w:val="26"/>
          <w:szCs w:val="26"/>
        </w:rPr>
        <w:t>Ví dụ:</w:t>
      </w:r>
    </w:p>
    <w:tbl>
      <w:tblPr>
        <w:tblStyle w:val="TableGrid"/>
        <w:tblW w:w="0" w:type="auto"/>
        <w:tblInd w:w="1951" w:type="dxa"/>
        <w:tblLook w:val="04A0" w:firstRow="1" w:lastRow="0" w:firstColumn="1" w:lastColumn="0" w:noHBand="0" w:noVBand="1"/>
      </w:tblPr>
      <w:tblGrid>
        <w:gridCol w:w="2859"/>
        <w:gridCol w:w="3236"/>
      </w:tblGrid>
      <w:tr w:rsidR="00470E14" w14:paraId="04D71493" w14:textId="77777777" w:rsidTr="00F61CE9">
        <w:tc>
          <w:tcPr>
            <w:tcW w:w="2859" w:type="dxa"/>
          </w:tcPr>
          <w:p w14:paraId="1AA57846" w14:textId="4038F9F4" w:rsidR="00470E14" w:rsidRDefault="00A10E82" w:rsidP="00E110AA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BIRTHDAY.INP</w:t>
            </w:r>
          </w:p>
        </w:tc>
        <w:tc>
          <w:tcPr>
            <w:tcW w:w="3236" w:type="dxa"/>
          </w:tcPr>
          <w:p w14:paraId="5903E0E2" w14:textId="30AF56AA" w:rsidR="00470E14" w:rsidRDefault="00470E14" w:rsidP="00E110AA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BIRTHDAY.OUT</w:t>
            </w:r>
          </w:p>
        </w:tc>
      </w:tr>
      <w:tr w:rsidR="00470E14" w14:paraId="6C4DE22E" w14:textId="77777777" w:rsidTr="00F61CE9">
        <w:tc>
          <w:tcPr>
            <w:tcW w:w="2859" w:type="dxa"/>
          </w:tcPr>
          <w:p w14:paraId="038A9D07" w14:textId="77777777" w:rsidR="00470E14" w:rsidRDefault="00470E14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3 10</w:t>
            </w:r>
          </w:p>
          <w:p w14:paraId="3F3183EA" w14:textId="77777777" w:rsidR="00470E14" w:rsidRDefault="00470E14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1 4</w:t>
            </w:r>
          </w:p>
          <w:p w14:paraId="0FF68AEE" w14:textId="77777777" w:rsidR="00470E14" w:rsidRDefault="00470E14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2 6</w:t>
            </w:r>
          </w:p>
          <w:p w14:paraId="4A3CF00B" w14:textId="12E5BE49" w:rsidR="00470E14" w:rsidRDefault="00470E14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3 3</w:t>
            </w:r>
          </w:p>
        </w:tc>
        <w:tc>
          <w:tcPr>
            <w:tcW w:w="3236" w:type="dxa"/>
          </w:tcPr>
          <w:p w14:paraId="1ED1A905" w14:textId="12C1A607" w:rsidR="00470E14" w:rsidRDefault="00470E14" w:rsidP="00E110AA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14:paraId="4C562B83" w14:textId="0F0F38DC" w:rsidR="00F13CCE" w:rsidRPr="00F13CCE" w:rsidRDefault="00F61CE9" w:rsidP="00E110AA">
      <w:p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Subtasks</w:t>
      </w:r>
      <w:r w:rsidR="00F13CCE" w:rsidRPr="00F13CCE">
        <w:rPr>
          <w:rFonts w:ascii="Times New Roman" w:hAnsi="Times New Roman" w:cs="Times New Roman"/>
          <w:sz w:val="26"/>
          <w:szCs w:val="26"/>
        </w:rPr>
        <w:t>:</w:t>
      </w:r>
    </w:p>
    <w:p w14:paraId="20D01EED" w14:textId="3BAA52A8" w:rsidR="00F13CCE" w:rsidRPr="00F61CE9" w:rsidRDefault="00F13CCE" w:rsidP="00E110AA">
      <w:pPr>
        <w:pStyle w:val="ListParagraph"/>
        <w:numPr>
          <w:ilvl w:val="0"/>
          <w:numId w:val="20"/>
        </w:num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F61CE9">
        <w:rPr>
          <w:rFonts w:ascii="Tahoma" w:hAnsi="Tahoma" w:cs="Tahoma"/>
          <w:sz w:val="26"/>
          <w:szCs w:val="26"/>
        </w:rPr>
        <w:t>﻿﻿</w:t>
      </w:r>
      <w:r w:rsidRPr="00F61CE9">
        <w:rPr>
          <w:rFonts w:ascii="Times New Roman" w:hAnsi="Times New Roman" w:cs="Times New Roman"/>
          <w:sz w:val="26"/>
          <w:szCs w:val="26"/>
        </w:rPr>
        <w:t>Có 30% số test ứng với 1 ≤ n ≤ 20 và 1 ≤ t ≤ 10</w:t>
      </w:r>
      <w:r w:rsidR="00200127">
        <w:rPr>
          <w:rFonts w:ascii="Times New Roman" w:hAnsi="Times New Roman" w:cs="Times New Roman"/>
          <w:sz w:val="26"/>
          <w:szCs w:val="26"/>
          <w:vertAlign w:val="superscript"/>
        </w:rPr>
        <w:t>9</w:t>
      </w:r>
    </w:p>
    <w:p w14:paraId="6B3F37DF" w14:textId="585BDA7C" w:rsidR="00F13CCE" w:rsidRPr="00F61CE9" w:rsidRDefault="00F13CCE" w:rsidP="00E110AA">
      <w:pPr>
        <w:pStyle w:val="ListParagraph"/>
        <w:numPr>
          <w:ilvl w:val="0"/>
          <w:numId w:val="20"/>
        </w:num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F61CE9">
        <w:rPr>
          <w:rFonts w:ascii="Tahoma" w:hAnsi="Tahoma" w:cs="Tahoma"/>
          <w:sz w:val="26"/>
          <w:szCs w:val="26"/>
        </w:rPr>
        <w:t>﻿﻿</w:t>
      </w:r>
      <w:r w:rsidRPr="00F61CE9">
        <w:rPr>
          <w:rFonts w:ascii="Times New Roman" w:hAnsi="Times New Roman" w:cs="Times New Roman"/>
          <w:sz w:val="26"/>
          <w:szCs w:val="26"/>
        </w:rPr>
        <w:t>Có 30% số test ứng với 1 ≤ n ≤ 1000 và 1 ≤ t ≤ 1000</w:t>
      </w:r>
    </w:p>
    <w:p w14:paraId="56578120" w14:textId="3ADDC986" w:rsidR="000A1EC3" w:rsidRPr="00BB7473" w:rsidRDefault="00F13CCE" w:rsidP="00E110AA">
      <w:pPr>
        <w:pStyle w:val="ListParagraph"/>
        <w:numPr>
          <w:ilvl w:val="0"/>
          <w:numId w:val="20"/>
        </w:numPr>
        <w:spacing w:after="0" w:line="340" w:lineRule="exact"/>
        <w:rPr>
          <w:rFonts w:ascii="Times New Roman" w:hAnsi="Times New Roman" w:cs="Times New Roman"/>
          <w:sz w:val="26"/>
          <w:szCs w:val="26"/>
        </w:rPr>
      </w:pPr>
      <w:r w:rsidRPr="00F61CE9">
        <w:rPr>
          <w:rFonts w:ascii="Tahoma" w:hAnsi="Tahoma" w:cs="Tahoma"/>
          <w:sz w:val="26"/>
          <w:szCs w:val="26"/>
        </w:rPr>
        <w:t>﻿﻿</w:t>
      </w:r>
      <w:r w:rsidRPr="00F61CE9">
        <w:rPr>
          <w:rFonts w:ascii="Times New Roman" w:hAnsi="Times New Roman" w:cs="Times New Roman"/>
          <w:sz w:val="26"/>
          <w:szCs w:val="26"/>
        </w:rPr>
        <w:t>Có 40% số test ứng với 1 ≤ n ≤ 10</w:t>
      </w:r>
      <w:r w:rsidR="00200127">
        <w:rPr>
          <w:rFonts w:ascii="Times New Roman" w:hAnsi="Times New Roman" w:cs="Times New Roman"/>
          <w:sz w:val="26"/>
          <w:szCs w:val="26"/>
          <w:vertAlign w:val="superscript"/>
        </w:rPr>
        <w:t>5</w:t>
      </w:r>
      <w:r w:rsidRPr="00F61CE9">
        <w:rPr>
          <w:rFonts w:ascii="Times New Roman" w:hAnsi="Times New Roman" w:cs="Times New Roman"/>
          <w:sz w:val="26"/>
          <w:szCs w:val="26"/>
        </w:rPr>
        <w:t xml:space="preserve"> và 1 ≤ t ≤ 10</w:t>
      </w:r>
      <w:r w:rsidR="00200127">
        <w:rPr>
          <w:rFonts w:ascii="Times New Roman" w:hAnsi="Times New Roman" w:cs="Times New Roman"/>
          <w:sz w:val="26"/>
          <w:szCs w:val="26"/>
          <w:vertAlign w:val="superscript"/>
        </w:rPr>
        <w:t>9</w:t>
      </w:r>
    </w:p>
    <w:p w14:paraId="6A4A5F9D" w14:textId="77777777" w:rsidR="006865BB" w:rsidRDefault="006865BB" w:rsidP="00E110AA">
      <w:pPr>
        <w:spacing w:after="0" w:line="340" w:lineRule="exact"/>
        <w:rPr>
          <w:rFonts w:ascii="Times New Roman" w:hAnsi="Times New Roman" w:cs="Times New Roman"/>
          <w:b/>
          <w:bCs/>
          <w:sz w:val="26"/>
          <w:szCs w:val="26"/>
        </w:rPr>
      </w:pPr>
    </w:p>
    <w:p w14:paraId="08DE91FB" w14:textId="5B8A78D5" w:rsidR="00474C7C" w:rsidRPr="00BB7473" w:rsidRDefault="00BB7473" w:rsidP="00E110AA">
      <w:pPr>
        <w:spacing w:after="0" w:line="340" w:lineRule="exact"/>
        <w:rPr>
          <w:rFonts w:ascii="Times New Roman" w:hAnsi="Times New Roman" w:cs="Times New Roman"/>
          <w:b/>
          <w:bCs/>
          <w:sz w:val="26"/>
          <w:szCs w:val="26"/>
        </w:rPr>
      </w:pPr>
      <w:r w:rsidRPr="00BB7473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BÀI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5: </w:t>
      </w:r>
      <w:r w:rsidRPr="00BB74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474C7C">
        <w:rPr>
          <w:rFonts w:ascii="Times New Roman" w:hAnsi="Times New Roman" w:cs="Times New Roman"/>
          <w:b/>
          <w:bCs/>
          <w:sz w:val="26"/>
          <w:szCs w:val="26"/>
        </w:rPr>
        <w:t>CỨU TRỢ THIÊN TAI</w:t>
      </w:r>
      <w:r w:rsidR="008B2E7A">
        <w:rPr>
          <w:rFonts w:ascii="Times New Roman" w:hAnsi="Times New Roman" w:cs="Times New Roman"/>
          <w:b/>
          <w:bCs/>
          <w:sz w:val="26"/>
          <w:szCs w:val="26"/>
        </w:rPr>
        <w:t xml:space="preserve"> (2 điểm)</w:t>
      </w:r>
    </w:p>
    <w:p w14:paraId="3261609C" w14:textId="77777777" w:rsidR="009A2074" w:rsidRDefault="00BB7473" w:rsidP="006865BB">
      <w:pPr>
        <w:spacing w:after="0" w:line="340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B7473">
        <w:rPr>
          <w:rFonts w:ascii="Times New Roman" w:hAnsi="Times New Roman" w:cs="Times New Roman"/>
          <w:sz w:val="26"/>
          <w:szCs w:val="26"/>
        </w:rPr>
        <w:t xml:space="preserve">Sáng ngày </w:t>
      </w:r>
      <w:r w:rsidR="00D0583A">
        <w:rPr>
          <w:rFonts w:ascii="Times New Roman" w:hAnsi="Times New Roman" w:cs="Times New Roman"/>
          <w:sz w:val="26"/>
          <w:szCs w:val="26"/>
        </w:rPr>
        <w:t>1/11/2025</w:t>
      </w:r>
      <w:r w:rsidRPr="00BB7473">
        <w:rPr>
          <w:rFonts w:ascii="Times New Roman" w:hAnsi="Times New Roman" w:cs="Times New Roman"/>
          <w:sz w:val="26"/>
          <w:szCs w:val="26"/>
        </w:rPr>
        <w:t xml:space="preserve">, </w:t>
      </w:r>
      <w:r w:rsidR="00D0583A">
        <w:rPr>
          <w:rFonts w:ascii="Times New Roman" w:hAnsi="Times New Roman" w:cs="Times New Roman"/>
          <w:sz w:val="26"/>
          <w:szCs w:val="26"/>
        </w:rPr>
        <w:t>cơn</w:t>
      </w:r>
      <w:r w:rsidRPr="00BB7473">
        <w:rPr>
          <w:rFonts w:ascii="Times New Roman" w:hAnsi="Times New Roman" w:cs="Times New Roman"/>
          <w:sz w:val="26"/>
          <w:szCs w:val="26"/>
        </w:rPr>
        <w:t xml:space="preserve"> bão số </w:t>
      </w:r>
      <w:r w:rsidR="00D0583A">
        <w:rPr>
          <w:rFonts w:ascii="Times New Roman" w:hAnsi="Times New Roman" w:cs="Times New Roman"/>
          <w:sz w:val="26"/>
          <w:szCs w:val="26"/>
        </w:rPr>
        <w:t>13</w:t>
      </w:r>
      <w:r w:rsidRPr="00BB7473">
        <w:rPr>
          <w:rFonts w:ascii="Times New Roman" w:hAnsi="Times New Roman" w:cs="Times New Roman"/>
          <w:sz w:val="26"/>
          <w:szCs w:val="26"/>
        </w:rPr>
        <w:t xml:space="preserve"> đã đổ bộ vào t</w:t>
      </w:r>
      <w:r w:rsidR="00D0583A">
        <w:rPr>
          <w:rFonts w:ascii="Times New Roman" w:hAnsi="Times New Roman" w:cs="Times New Roman"/>
          <w:sz w:val="26"/>
          <w:szCs w:val="26"/>
        </w:rPr>
        <w:t>ỉnh</w:t>
      </w:r>
      <w:r w:rsidRPr="00BB7473">
        <w:rPr>
          <w:rFonts w:ascii="Times New Roman" w:hAnsi="Times New Roman" w:cs="Times New Roman"/>
          <w:sz w:val="26"/>
          <w:szCs w:val="26"/>
        </w:rPr>
        <w:t xml:space="preserve"> </w:t>
      </w:r>
      <w:r w:rsidR="00FE5FFB">
        <w:rPr>
          <w:rFonts w:ascii="Times New Roman" w:hAnsi="Times New Roman" w:cs="Times New Roman"/>
          <w:sz w:val="26"/>
          <w:szCs w:val="26"/>
        </w:rPr>
        <w:t>Gia Lai – Đăk Lăk</w:t>
      </w:r>
      <w:r w:rsidR="009954F6">
        <w:rPr>
          <w:rFonts w:ascii="Times New Roman" w:hAnsi="Times New Roman" w:cs="Times New Roman"/>
          <w:sz w:val="26"/>
          <w:szCs w:val="26"/>
        </w:rPr>
        <w:t xml:space="preserve"> nước ta</w:t>
      </w:r>
      <w:r w:rsidRPr="00BB7473">
        <w:rPr>
          <w:rFonts w:ascii="Times New Roman" w:hAnsi="Times New Roman" w:cs="Times New Roman"/>
          <w:sz w:val="26"/>
          <w:szCs w:val="26"/>
        </w:rPr>
        <w:t xml:space="preserve"> gây m</w:t>
      </w:r>
      <w:r w:rsidR="00D0583A">
        <w:rPr>
          <w:rFonts w:ascii="Times New Roman" w:hAnsi="Times New Roman" w:cs="Times New Roman"/>
          <w:sz w:val="26"/>
          <w:szCs w:val="26"/>
        </w:rPr>
        <w:t>ưa</w:t>
      </w:r>
      <w:r w:rsidRPr="00BB7473">
        <w:rPr>
          <w:rFonts w:ascii="Times New Roman" w:hAnsi="Times New Roman" w:cs="Times New Roman"/>
          <w:sz w:val="26"/>
          <w:szCs w:val="26"/>
        </w:rPr>
        <w:t xml:space="preserve"> lớ</w:t>
      </w:r>
      <w:r w:rsidR="00D0583A">
        <w:rPr>
          <w:rFonts w:ascii="Times New Roman" w:hAnsi="Times New Roman" w:cs="Times New Roman"/>
          <w:sz w:val="26"/>
          <w:szCs w:val="26"/>
        </w:rPr>
        <w:t>n</w:t>
      </w:r>
      <w:r w:rsidRPr="00BB7473">
        <w:rPr>
          <w:rFonts w:ascii="Times New Roman" w:hAnsi="Times New Roman" w:cs="Times New Roman"/>
          <w:sz w:val="26"/>
          <w:szCs w:val="26"/>
        </w:rPr>
        <w:t>, gió gi</w:t>
      </w:r>
      <w:r w:rsidR="00D0583A">
        <w:rPr>
          <w:rFonts w:ascii="Times New Roman" w:hAnsi="Times New Roman" w:cs="Times New Roman"/>
          <w:sz w:val="26"/>
          <w:szCs w:val="26"/>
        </w:rPr>
        <w:t>ật</w:t>
      </w:r>
      <w:r w:rsidRPr="00BB7473">
        <w:rPr>
          <w:rFonts w:ascii="Times New Roman" w:hAnsi="Times New Roman" w:cs="Times New Roman"/>
          <w:sz w:val="26"/>
          <w:szCs w:val="26"/>
        </w:rPr>
        <w:t xml:space="preserve"> và s</w:t>
      </w:r>
      <w:r w:rsidR="00D0583A">
        <w:rPr>
          <w:rFonts w:ascii="Times New Roman" w:hAnsi="Times New Roman" w:cs="Times New Roman"/>
          <w:sz w:val="26"/>
          <w:szCs w:val="26"/>
        </w:rPr>
        <w:t>ấm</w:t>
      </w:r>
      <w:r w:rsidRPr="00BB7473">
        <w:rPr>
          <w:rFonts w:ascii="Times New Roman" w:hAnsi="Times New Roman" w:cs="Times New Roman"/>
          <w:sz w:val="26"/>
          <w:szCs w:val="26"/>
        </w:rPr>
        <w:t xml:space="preserve"> sét. Bão đã quật đổ nhiều cây xanh, </w:t>
      </w:r>
      <w:r w:rsidR="00D0583A">
        <w:rPr>
          <w:rFonts w:ascii="Times New Roman" w:hAnsi="Times New Roman" w:cs="Times New Roman"/>
          <w:sz w:val="26"/>
          <w:szCs w:val="26"/>
        </w:rPr>
        <w:t xml:space="preserve">tàu bè </w:t>
      </w:r>
      <w:r w:rsidRPr="00BB7473">
        <w:rPr>
          <w:rFonts w:ascii="Times New Roman" w:hAnsi="Times New Roman" w:cs="Times New Roman"/>
          <w:sz w:val="26"/>
          <w:szCs w:val="26"/>
        </w:rPr>
        <w:t>gây thiệt hại nặng nề về người và tài s</w:t>
      </w:r>
      <w:r w:rsidR="00D0583A">
        <w:rPr>
          <w:rFonts w:ascii="Times New Roman" w:hAnsi="Times New Roman" w:cs="Times New Roman"/>
          <w:sz w:val="26"/>
          <w:szCs w:val="26"/>
        </w:rPr>
        <w:t>ản</w:t>
      </w:r>
      <w:r w:rsidRPr="00BB7473">
        <w:rPr>
          <w:rFonts w:ascii="Times New Roman" w:hAnsi="Times New Roman" w:cs="Times New Roman"/>
          <w:sz w:val="26"/>
          <w:szCs w:val="26"/>
        </w:rPr>
        <w:t>, làm cho hàng chục ng</w:t>
      </w:r>
      <w:r w:rsidR="00D0583A">
        <w:rPr>
          <w:rFonts w:ascii="Times New Roman" w:hAnsi="Times New Roman" w:cs="Times New Roman"/>
          <w:sz w:val="26"/>
          <w:szCs w:val="26"/>
        </w:rPr>
        <w:t>àn</w:t>
      </w:r>
      <w:r w:rsidRPr="00BB7473">
        <w:rPr>
          <w:rFonts w:ascii="Times New Roman" w:hAnsi="Times New Roman" w:cs="Times New Roman"/>
          <w:sz w:val="26"/>
          <w:szCs w:val="26"/>
        </w:rPr>
        <w:t xml:space="preserve"> ng</w:t>
      </w:r>
      <w:r w:rsidR="00D0583A">
        <w:rPr>
          <w:rFonts w:ascii="Times New Roman" w:hAnsi="Times New Roman" w:cs="Times New Roman"/>
          <w:sz w:val="26"/>
          <w:szCs w:val="26"/>
        </w:rPr>
        <w:t>ôi</w:t>
      </w:r>
      <w:r w:rsidRPr="00BB7473">
        <w:rPr>
          <w:rFonts w:ascii="Times New Roman" w:hAnsi="Times New Roman" w:cs="Times New Roman"/>
          <w:sz w:val="26"/>
          <w:szCs w:val="26"/>
        </w:rPr>
        <w:t xml:space="preserve"> nhà của người dân của địa bàn các huyện ven biển bị sập và tốc mái.</w:t>
      </w:r>
      <w:r w:rsidR="004329FF">
        <w:rPr>
          <w:rFonts w:ascii="Times New Roman" w:hAnsi="Times New Roman" w:cs="Times New Roman"/>
          <w:sz w:val="26"/>
          <w:szCs w:val="26"/>
        </w:rPr>
        <w:t xml:space="preserve"> </w:t>
      </w:r>
      <w:r w:rsidRPr="00BB7473">
        <w:rPr>
          <w:rFonts w:ascii="Times New Roman" w:hAnsi="Times New Roman" w:cs="Times New Roman"/>
          <w:sz w:val="26"/>
          <w:szCs w:val="26"/>
        </w:rPr>
        <w:t xml:space="preserve">Với tinh thần tương thân tương ái, một mạnh thường quân đã hỗ trợ người </w:t>
      </w:r>
      <w:r w:rsidR="004329FF">
        <w:rPr>
          <w:rFonts w:ascii="Times New Roman" w:hAnsi="Times New Roman" w:cs="Times New Roman"/>
          <w:sz w:val="26"/>
          <w:szCs w:val="26"/>
        </w:rPr>
        <w:t>d</w:t>
      </w:r>
      <w:r w:rsidR="00951CCE">
        <w:rPr>
          <w:rFonts w:ascii="Times New Roman" w:hAnsi="Times New Roman" w:cs="Times New Roman"/>
          <w:sz w:val="26"/>
          <w:szCs w:val="26"/>
        </w:rPr>
        <w:t>ân</w:t>
      </w:r>
      <w:r w:rsidRPr="00BB7473">
        <w:rPr>
          <w:rFonts w:ascii="Times New Roman" w:hAnsi="Times New Roman" w:cs="Times New Roman"/>
          <w:sz w:val="26"/>
          <w:szCs w:val="26"/>
        </w:rPr>
        <w:t xml:space="preserve"> ở xã XXX một số lượng gạch để lát lại nền nhà nh</w:t>
      </w:r>
      <w:r w:rsidR="00D0583A">
        <w:rPr>
          <w:rFonts w:ascii="Times New Roman" w:hAnsi="Times New Roman" w:cs="Times New Roman"/>
          <w:sz w:val="26"/>
          <w:szCs w:val="26"/>
        </w:rPr>
        <w:t>ằm</w:t>
      </w:r>
      <w:r w:rsidRPr="00BB7473">
        <w:rPr>
          <w:rFonts w:ascii="Times New Roman" w:hAnsi="Times New Roman" w:cs="Times New Roman"/>
          <w:sz w:val="26"/>
          <w:szCs w:val="26"/>
        </w:rPr>
        <w:t xml:space="preserve"> giúp họ nhanh chóng khắc phục hậu quả, sớm ổn định cuộc sống thường ngày.</w:t>
      </w:r>
      <w:r w:rsidR="00951CC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CF09DB4" w14:textId="46F7FAE8" w:rsidR="00BB7473" w:rsidRPr="00BB7473" w:rsidRDefault="000626A6" w:rsidP="006865BB">
      <w:pPr>
        <w:spacing w:after="0" w:line="340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B7473" w:rsidRPr="00BB7473">
        <w:rPr>
          <w:rFonts w:ascii="Times New Roman" w:hAnsi="Times New Roman" w:cs="Times New Roman"/>
          <w:sz w:val="26"/>
          <w:szCs w:val="26"/>
        </w:rPr>
        <w:t>G</w:t>
      </w:r>
      <w:r w:rsidR="00D0583A">
        <w:rPr>
          <w:rFonts w:ascii="Times New Roman" w:hAnsi="Times New Roman" w:cs="Times New Roman"/>
          <w:sz w:val="26"/>
          <w:szCs w:val="26"/>
        </w:rPr>
        <w:t>ạch</w:t>
      </w:r>
      <w:r w:rsidR="00BB7473" w:rsidRPr="00BB7473">
        <w:rPr>
          <w:rFonts w:ascii="Times New Roman" w:hAnsi="Times New Roman" w:cs="Times New Roman"/>
          <w:sz w:val="26"/>
          <w:szCs w:val="26"/>
        </w:rPr>
        <w:t xml:space="preserve"> h</w:t>
      </w:r>
      <w:r w:rsidR="00D0583A">
        <w:rPr>
          <w:rFonts w:ascii="Times New Roman" w:hAnsi="Times New Roman" w:cs="Times New Roman"/>
          <w:sz w:val="26"/>
          <w:szCs w:val="26"/>
        </w:rPr>
        <w:t>ỗ trợ có</w:t>
      </w:r>
      <w:r w:rsidR="00BB7473" w:rsidRPr="00BB7473">
        <w:rPr>
          <w:rFonts w:ascii="Times New Roman" w:hAnsi="Times New Roman" w:cs="Times New Roman"/>
          <w:sz w:val="26"/>
          <w:szCs w:val="26"/>
        </w:rPr>
        <w:t xml:space="preserve"> hai m</w:t>
      </w:r>
      <w:r w:rsidR="00D0583A">
        <w:rPr>
          <w:rFonts w:ascii="Times New Roman" w:hAnsi="Times New Roman" w:cs="Times New Roman"/>
          <w:sz w:val="26"/>
          <w:szCs w:val="26"/>
        </w:rPr>
        <w:t>àu</w:t>
      </w:r>
      <w:r w:rsidR="00BB7473" w:rsidRPr="00BB7473">
        <w:rPr>
          <w:rFonts w:ascii="Times New Roman" w:hAnsi="Times New Roman" w:cs="Times New Roman"/>
          <w:sz w:val="26"/>
          <w:szCs w:val="26"/>
        </w:rPr>
        <w:t xml:space="preserve"> v</w:t>
      </w:r>
      <w:r w:rsidR="00D0583A">
        <w:rPr>
          <w:rFonts w:ascii="Times New Roman" w:hAnsi="Times New Roman" w:cs="Times New Roman"/>
          <w:sz w:val="26"/>
          <w:szCs w:val="26"/>
        </w:rPr>
        <w:t>àng</w:t>
      </w:r>
      <w:r w:rsidR="00BB7473" w:rsidRPr="00BB7473">
        <w:rPr>
          <w:rFonts w:ascii="Times New Roman" w:hAnsi="Times New Roman" w:cs="Times New Roman"/>
          <w:sz w:val="26"/>
          <w:szCs w:val="26"/>
        </w:rPr>
        <w:t xml:space="preserve"> nh</w:t>
      </w:r>
      <w:r w:rsidR="00D0583A">
        <w:rPr>
          <w:rFonts w:ascii="Times New Roman" w:hAnsi="Times New Roman" w:cs="Times New Roman"/>
          <w:sz w:val="26"/>
          <w:szCs w:val="26"/>
        </w:rPr>
        <w:t>ạt</w:t>
      </w:r>
      <w:r w:rsidR="00BB7473" w:rsidRPr="00BB7473">
        <w:rPr>
          <w:rFonts w:ascii="Times New Roman" w:hAnsi="Times New Roman" w:cs="Times New Roman"/>
          <w:sz w:val="26"/>
          <w:szCs w:val="26"/>
        </w:rPr>
        <w:t xml:space="preserve"> v</w:t>
      </w:r>
      <w:r w:rsidR="00D0583A">
        <w:rPr>
          <w:rFonts w:ascii="Times New Roman" w:hAnsi="Times New Roman" w:cs="Times New Roman"/>
          <w:sz w:val="26"/>
          <w:szCs w:val="26"/>
        </w:rPr>
        <w:t xml:space="preserve">à trắng </w:t>
      </w:r>
      <w:r w:rsidR="00BB7473" w:rsidRPr="00BB7473">
        <w:rPr>
          <w:rFonts w:ascii="Times New Roman" w:hAnsi="Times New Roman" w:cs="Times New Roman"/>
          <w:sz w:val="26"/>
          <w:szCs w:val="26"/>
        </w:rPr>
        <w:t>xanh v</w:t>
      </w:r>
      <w:r w:rsidR="00D0583A">
        <w:rPr>
          <w:rFonts w:ascii="Times New Roman" w:hAnsi="Times New Roman" w:cs="Times New Roman"/>
          <w:sz w:val="26"/>
          <w:szCs w:val="26"/>
        </w:rPr>
        <w:t>ới kích thước lần lượt là</w:t>
      </w:r>
      <w:r w:rsidR="00BB7473" w:rsidRPr="00BB7473">
        <w:rPr>
          <w:rFonts w:ascii="Times New Roman" w:hAnsi="Times New Roman" w:cs="Times New Roman"/>
          <w:sz w:val="26"/>
          <w:szCs w:val="26"/>
        </w:rPr>
        <w:t xml:space="preserve"> 1x2 va 2x1</w:t>
      </w:r>
      <w:r w:rsidR="00D0583A">
        <w:rPr>
          <w:rFonts w:ascii="Times New Roman" w:hAnsi="Times New Roman" w:cs="Times New Roman"/>
          <w:sz w:val="26"/>
          <w:szCs w:val="26"/>
        </w:rPr>
        <w:t>.</w:t>
      </w:r>
    </w:p>
    <w:p w14:paraId="017CF791" w14:textId="22D01472" w:rsidR="00BB7473" w:rsidRPr="00D0583A" w:rsidRDefault="00BB7473" w:rsidP="006865BB">
      <w:pPr>
        <w:pStyle w:val="ListParagraph"/>
        <w:spacing w:after="0" w:line="3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D0583A">
        <w:rPr>
          <w:rFonts w:ascii="Times New Roman" w:hAnsi="Times New Roman" w:cs="Times New Roman"/>
          <w:b/>
          <w:bCs/>
          <w:sz w:val="26"/>
          <w:szCs w:val="26"/>
        </w:rPr>
        <w:t>Yêu cầu:</w:t>
      </w:r>
      <w:r w:rsidR="00D0583A">
        <w:rPr>
          <w:rFonts w:ascii="Times New Roman" w:hAnsi="Times New Roman" w:cs="Times New Roman"/>
          <w:sz w:val="26"/>
          <w:szCs w:val="26"/>
        </w:rPr>
        <w:t xml:space="preserve"> </w:t>
      </w:r>
      <w:r w:rsidRPr="00BB7473">
        <w:rPr>
          <w:rFonts w:ascii="Times New Roman" w:hAnsi="Times New Roman" w:cs="Times New Roman"/>
          <w:sz w:val="26"/>
          <w:szCs w:val="26"/>
        </w:rPr>
        <w:t>Hãy cho biết với hai màu gạch được hỗ trợ như trên thì mọi người sẽ có</w:t>
      </w:r>
      <w:r w:rsidR="00D0583A">
        <w:rPr>
          <w:rFonts w:ascii="Times New Roman" w:hAnsi="Times New Roman" w:cs="Times New Roman"/>
          <w:sz w:val="26"/>
          <w:szCs w:val="26"/>
        </w:rPr>
        <w:t xml:space="preserve"> </w:t>
      </w:r>
      <w:r w:rsidRPr="00D0583A">
        <w:rPr>
          <w:rFonts w:ascii="Times New Roman" w:hAnsi="Times New Roman" w:cs="Times New Roman"/>
          <w:sz w:val="26"/>
          <w:szCs w:val="26"/>
        </w:rPr>
        <w:t>bao nhiêu cách để lát lại nền nhà có kích thước là 2xn (1 ≤ n ≤ 100)</w:t>
      </w:r>
    </w:p>
    <w:p w14:paraId="3CFD6222" w14:textId="77777777" w:rsidR="00D0583A" w:rsidRDefault="00BB7473" w:rsidP="006865BB">
      <w:pPr>
        <w:pStyle w:val="ListParagraph"/>
        <w:spacing w:after="0" w:line="3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D0583A">
        <w:rPr>
          <w:rFonts w:ascii="Times New Roman" w:hAnsi="Times New Roman" w:cs="Times New Roman"/>
          <w:b/>
          <w:bCs/>
          <w:sz w:val="26"/>
          <w:szCs w:val="26"/>
        </w:rPr>
        <w:t>Dữ liệu vào:</w:t>
      </w:r>
      <w:r w:rsidRPr="00BB7473">
        <w:rPr>
          <w:rFonts w:ascii="Times New Roman" w:hAnsi="Times New Roman" w:cs="Times New Roman"/>
          <w:sz w:val="26"/>
          <w:szCs w:val="26"/>
        </w:rPr>
        <w:t xml:space="preserve"> Đọc từ tệp BUILD.INP có cấu trúc như sau:</w:t>
      </w:r>
    </w:p>
    <w:p w14:paraId="498F8CC6" w14:textId="3D388970" w:rsidR="00BB7473" w:rsidRPr="00D0583A" w:rsidRDefault="00BB7473" w:rsidP="006865BB">
      <w:pPr>
        <w:pStyle w:val="ListParagraph"/>
        <w:numPr>
          <w:ilvl w:val="0"/>
          <w:numId w:val="21"/>
        </w:numPr>
        <w:spacing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D0583A">
        <w:rPr>
          <w:rFonts w:ascii="Tahoma" w:hAnsi="Tahoma" w:cs="Tahoma"/>
          <w:sz w:val="26"/>
          <w:szCs w:val="26"/>
        </w:rPr>
        <w:t>﻿﻿</w:t>
      </w:r>
      <w:r w:rsidRPr="00D0583A">
        <w:rPr>
          <w:rFonts w:ascii="Times New Roman" w:hAnsi="Times New Roman" w:cs="Times New Roman"/>
          <w:sz w:val="26"/>
          <w:szCs w:val="26"/>
        </w:rPr>
        <w:t>Dòng đầu ghi số test T (T ≤ 100)</w:t>
      </w:r>
    </w:p>
    <w:p w14:paraId="41CC0058" w14:textId="1F26C9DF" w:rsidR="00D0583A" w:rsidRDefault="00BB7473" w:rsidP="006865BB">
      <w:pPr>
        <w:pStyle w:val="ListParagraph"/>
        <w:numPr>
          <w:ilvl w:val="0"/>
          <w:numId w:val="21"/>
        </w:numPr>
        <w:spacing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D0583A">
        <w:rPr>
          <w:rFonts w:ascii="Times New Roman" w:hAnsi="Times New Roman" w:cs="Times New Roman"/>
          <w:sz w:val="26"/>
          <w:szCs w:val="26"/>
        </w:rPr>
        <w:t xml:space="preserve">T </w:t>
      </w:r>
      <w:r w:rsidR="002C620D">
        <w:rPr>
          <w:rFonts w:ascii="Times New Roman" w:hAnsi="Times New Roman" w:cs="Times New Roman"/>
          <w:sz w:val="26"/>
          <w:szCs w:val="26"/>
        </w:rPr>
        <w:t>dòng</w:t>
      </w:r>
      <w:r w:rsidRPr="00D0583A">
        <w:rPr>
          <w:rFonts w:ascii="Times New Roman" w:hAnsi="Times New Roman" w:cs="Times New Roman"/>
          <w:sz w:val="26"/>
          <w:szCs w:val="26"/>
        </w:rPr>
        <w:t xml:space="preserve"> tiếp theo, mỗi dòng chứa một số nguyên n</w:t>
      </w:r>
      <w:r w:rsidR="00D0583A" w:rsidRPr="00D0583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37DFC98" w14:textId="33225217" w:rsidR="00BB7473" w:rsidRPr="00D0583A" w:rsidRDefault="00BB7473" w:rsidP="006865BB">
      <w:pPr>
        <w:spacing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D0583A">
        <w:rPr>
          <w:rFonts w:ascii="Times New Roman" w:hAnsi="Times New Roman" w:cs="Times New Roman"/>
          <w:b/>
          <w:bCs/>
          <w:sz w:val="26"/>
          <w:szCs w:val="26"/>
        </w:rPr>
        <w:t>Dữ liệu ra:</w:t>
      </w:r>
      <w:r w:rsidRPr="00D0583A">
        <w:rPr>
          <w:rFonts w:ascii="Times New Roman" w:hAnsi="Times New Roman" w:cs="Times New Roman"/>
          <w:sz w:val="26"/>
          <w:szCs w:val="26"/>
        </w:rPr>
        <w:t xml:space="preserve"> Ghi ra tệp BUILD.OUT gồm T dòng, mỗi dòng chứa một số nguyên</w:t>
      </w:r>
      <w:r w:rsidR="00D0583A" w:rsidRPr="00D0583A">
        <w:rPr>
          <w:rFonts w:ascii="Times New Roman" w:hAnsi="Times New Roman" w:cs="Times New Roman"/>
          <w:sz w:val="26"/>
          <w:szCs w:val="26"/>
        </w:rPr>
        <w:t xml:space="preserve"> thể hiện cách lát gạch tương ứng</w:t>
      </w:r>
      <w:r w:rsidR="000626A6">
        <w:rPr>
          <w:rFonts w:ascii="Times New Roman" w:hAnsi="Times New Roman" w:cs="Times New Roman"/>
          <w:sz w:val="26"/>
          <w:szCs w:val="26"/>
        </w:rPr>
        <w:t xml:space="preserve"> </w:t>
      </w:r>
      <w:r w:rsidR="00D0583A" w:rsidRPr="00D0583A">
        <w:rPr>
          <w:rFonts w:ascii="Times New Roman" w:hAnsi="Times New Roman" w:cs="Times New Roman"/>
          <w:sz w:val="26"/>
          <w:szCs w:val="26"/>
        </w:rPr>
        <w:t>với kích thước của nền nhà.</w:t>
      </w:r>
    </w:p>
    <w:p w14:paraId="3918A196" w14:textId="03502CC3" w:rsidR="00BB7473" w:rsidRDefault="00BB7473" w:rsidP="00E110AA">
      <w:pPr>
        <w:pStyle w:val="ListParagraph"/>
        <w:spacing w:after="0" w:line="340" w:lineRule="exact"/>
        <w:ind w:left="0"/>
        <w:rPr>
          <w:rFonts w:ascii="Times New Roman" w:hAnsi="Times New Roman" w:cs="Times New Roman"/>
          <w:sz w:val="26"/>
          <w:szCs w:val="26"/>
        </w:rPr>
      </w:pPr>
      <w:r w:rsidRPr="00BB7473">
        <w:rPr>
          <w:rFonts w:ascii="Times New Roman" w:hAnsi="Times New Roman" w:cs="Times New Roman"/>
          <w:sz w:val="26"/>
          <w:szCs w:val="26"/>
        </w:rPr>
        <w:t>Ví dụ:</w:t>
      </w:r>
    </w:p>
    <w:tbl>
      <w:tblPr>
        <w:tblStyle w:val="TableGrid"/>
        <w:tblW w:w="0" w:type="auto"/>
        <w:tblInd w:w="1384" w:type="dxa"/>
        <w:tblLook w:val="04A0" w:firstRow="1" w:lastRow="0" w:firstColumn="1" w:lastColumn="0" w:noHBand="0" w:noVBand="1"/>
      </w:tblPr>
      <w:tblGrid>
        <w:gridCol w:w="2977"/>
        <w:gridCol w:w="3402"/>
      </w:tblGrid>
      <w:tr w:rsidR="002C620D" w14:paraId="68BD07B7" w14:textId="77777777" w:rsidTr="002C620D">
        <w:tc>
          <w:tcPr>
            <w:tcW w:w="2977" w:type="dxa"/>
          </w:tcPr>
          <w:p w14:paraId="1475A63A" w14:textId="717663B6" w:rsidR="002C620D" w:rsidRDefault="002C620D" w:rsidP="00E110AA">
            <w:pPr>
              <w:pStyle w:val="ListParagraph"/>
              <w:spacing w:line="34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BUILD.INP</w:t>
            </w:r>
          </w:p>
        </w:tc>
        <w:tc>
          <w:tcPr>
            <w:tcW w:w="3402" w:type="dxa"/>
          </w:tcPr>
          <w:p w14:paraId="0076CDAD" w14:textId="53528D21" w:rsidR="002C620D" w:rsidRDefault="002C620D" w:rsidP="00E110AA">
            <w:pPr>
              <w:pStyle w:val="ListParagraph"/>
              <w:spacing w:line="34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BUILD.OUT</w:t>
            </w:r>
          </w:p>
        </w:tc>
      </w:tr>
      <w:tr w:rsidR="002C620D" w14:paraId="5BBABEC8" w14:textId="77777777" w:rsidTr="002C620D">
        <w:tc>
          <w:tcPr>
            <w:tcW w:w="2977" w:type="dxa"/>
          </w:tcPr>
          <w:p w14:paraId="21251C68" w14:textId="77777777" w:rsidR="002C620D" w:rsidRDefault="002C620D" w:rsidP="00E110AA">
            <w:pPr>
              <w:pStyle w:val="ListParagraph"/>
              <w:spacing w:line="340" w:lineRule="exact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14:paraId="017227F8" w14:textId="77777777" w:rsidR="002C620D" w:rsidRDefault="002C620D" w:rsidP="00E110AA">
            <w:pPr>
              <w:pStyle w:val="ListParagraph"/>
              <w:spacing w:line="340" w:lineRule="exact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40AE1D10" w14:textId="77777777" w:rsidR="002C620D" w:rsidRDefault="002C620D" w:rsidP="00E110AA">
            <w:pPr>
              <w:pStyle w:val="ListParagraph"/>
              <w:spacing w:line="340" w:lineRule="exact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14:paraId="36DDD538" w14:textId="729DC607" w:rsidR="002C620D" w:rsidRDefault="002C620D" w:rsidP="00E110AA">
            <w:pPr>
              <w:pStyle w:val="ListParagraph"/>
              <w:spacing w:line="340" w:lineRule="exact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02" w:type="dxa"/>
          </w:tcPr>
          <w:p w14:paraId="1A3D87A3" w14:textId="77777777" w:rsidR="002C620D" w:rsidRDefault="002C620D" w:rsidP="00E110AA">
            <w:pPr>
              <w:pStyle w:val="ListParagraph"/>
              <w:spacing w:line="340" w:lineRule="exact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15D0E285" w14:textId="77777777" w:rsidR="002C620D" w:rsidRDefault="002C620D" w:rsidP="00E110AA">
            <w:pPr>
              <w:pStyle w:val="ListParagraph"/>
              <w:spacing w:line="340" w:lineRule="exact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14:paraId="77498D32" w14:textId="098ECAB5" w:rsidR="002C620D" w:rsidRDefault="002C620D" w:rsidP="00E110AA">
            <w:pPr>
              <w:pStyle w:val="ListParagraph"/>
              <w:spacing w:line="340" w:lineRule="exact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</w:tbl>
    <w:p w14:paraId="3B60348E" w14:textId="77777777" w:rsidR="006865BB" w:rsidRDefault="006865BB" w:rsidP="006865BB">
      <w:pPr>
        <w:pStyle w:val="NormalWeb"/>
        <w:spacing w:before="0" w:beforeAutospacing="0" w:after="0" w:afterAutospacing="0"/>
        <w:jc w:val="center"/>
        <w:rPr>
          <w:b/>
        </w:rPr>
      </w:pPr>
    </w:p>
    <w:p w14:paraId="3C3C03E9" w14:textId="0461EA25" w:rsidR="006865BB" w:rsidRPr="00820BE0" w:rsidRDefault="006865BB" w:rsidP="006865BB">
      <w:pPr>
        <w:pStyle w:val="NormalWeb"/>
        <w:spacing w:before="0" w:beforeAutospacing="0" w:after="0" w:afterAutospacing="0"/>
        <w:jc w:val="center"/>
        <w:rPr>
          <w:b/>
          <w:bCs/>
          <w:lang w:val="vi-VN"/>
        </w:rPr>
      </w:pPr>
      <w:r w:rsidRPr="00820BE0">
        <w:rPr>
          <w:b/>
          <w:lang w:val="vi-VN"/>
        </w:rPr>
        <w:t>----------------    HẾT   -------------</w:t>
      </w:r>
    </w:p>
    <w:p w14:paraId="656ED93C" w14:textId="56FB5E6A" w:rsidR="006865BB" w:rsidRPr="00820BE0" w:rsidRDefault="006865BB" w:rsidP="006865BB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vi-VN"/>
        </w:rPr>
      </w:pPr>
      <w:r w:rsidRPr="00820BE0">
        <w:rPr>
          <w:rFonts w:ascii="Times New Roman" w:hAnsi="Times New Roman" w:cs="Times New Roman"/>
          <w:bCs/>
          <w:sz w:val="24"/>
          <w:szCs w:val="24"/>
          <w:lang w:val="vi-VN"/>
        </w:rPr>
        <w:t>Thí sinh thực hiện nghiêm túc Quy chế thi. CBCT không giải thích gì thêm</w:t>
      </w:r>
    </w:p>
    <w:p w14:paraId="6582FDAC" w14:textId="77777777" w:rsidR="002C620D" w:rsidRDefault="002C620D" w:rsidP="00E110AA">
      <w:pPr>
        <w:pStyle w:val="ListParagraph"/>
        <w:spacing w:after="0" w:line="340" w:lineRule="exact"/>
        <w:ind w:left="0"/>
        <w:rPr>
          <w:rFonts w:ascii="Times New Roman" w:hAnsi="Times New Roman" w:cs="Times New Roman"/>
          <w:sz w:val="26"/>
          <w:szCs w:val="26"/>
        </w:rPr>
      </w:pPr>
    </w:p>
    <w:sectPr w:rsidR="002C620D" w:rsidSect="00E110AA">
      <w:footerReference w:type="default" r:id="rId8"/>
      <w:pgSz w:w="11907" w:h="16840" w:code="9"/>
      <w:pgMar w:top="851" w:right="680" w:bottom="851" w:left="1247" w:header="68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09AA7" w14:textId="77777777" w:rsidR="00F96635" w:rsidRDefault="00F96635" w:rsidP="00E110AA">
      <w:pPr>
        <w:spacing w:after="0" w:line="240" w:lineRule="auto"/>
      </w:pPr>
      <w:r>
        <w:separator/>
      </w:r>
    </w:p>
  </w:endnote>
  <w:endnote w:type="continuationSeparator" w:id="0">
    <w:p w14:paraId="3CA920C9" w14:textId="77777777" w:rsidR="00F96635" w:rsidRDefault="00F96635" w:rsidP="00E11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05869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32B7F8" w14:textId="2AB20CA7" w:rsidR="00E110AA" w:rsidRDefault="00E110A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9EBDD4" w14:textId="77777777" w:rsidR="00E110AA" w:rsidRDefault="00E110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15DCF" w14:textId="77777777" w:rsidR="00F96635" w:rsidRDefault="00F96635" w:rsidP="00E110AA">
      <w:pPr>
        <w:spacing w:after="0" w:line="240" w:lineRule="auto"/>
      </w:pPr>
      <w:r>
        <w:separator/>
      </w:r>
    </w:p>
  </w:footnote>
  <w:footnote w:type="continuationSeparator" w:id="0">
    <w:p w14:paraId="6EC82AB0" w14:textId="77777777" w:rsidR="00F96635" w:rsidRDefault="00F96635" w:rsidP="00E110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2113FC"/>
    <w:multiLevelType w:val="hybridMultilevel"/>
    <w:tmpl w:val="B754894C"/>
    <w:lvl w:ilvl="0" w:tplc="1856217A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17B45"/>
    <w:multiLevelType w:val="hybridMultilevel"/>
    <w:tmpl w:val="D92E6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1333BA"/>
    <w:multiLevelType w:val="hybridMultilevel"/>
    <w:tmpl w:val="2932F092"/>
    <w:lvl w:ilvl="0" w:tplc="04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2" w15:restartNumberingAfterBreak="0">
    <w:nsid w:val="2816173D"/>
    <w:multiLevelType w:val="hybridMultilevel"/>
    <w:tmpl w:val="868AF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9B60D5"/>
    <w:multiLevelType w:val="hybridMultilevel"/>
    <w:tmpl w:val="B6A0A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B933E2"/>
    <w:multiLevelType w:val="hybridMultilevel"/>
    <w:tmpl w:val="00728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0B0C3D"/>
    <w:multiLevelType w:val="hybridMultilevel"/>
    <w:tmpl w:val="097E9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8D18D0"/>
    <w:multiLevelType w:val="hybridMultilevel"/>
    <w:tmpl w:val="743A5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31320B"/>
    <w:multiLevelType w:val="hybridMultilevel"/>
    <w:tmpl w:val="16D660BC"/>
    <w:lvl w:ilvl="0" w:tplc="1856217A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E3C5513"/>
    <w:multiLevelType w:val="hybridMultilevel"/>
    <w:tmpl w:val="0DEC7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C07A47"/>
    <w:multiLevelType w:val="hybridMultilevel"/>
    <w:tmpl w:val="EB06E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3D6AA6"/>
    <w:multiLevelType w:val="hybridMultilevel"/>
    <w:tmpl w:val="5C465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314142">
    <w:abstractNumId w:val="8"/>
  </w:num>
  <w:num w:numId="2" w16cid:durableId="1038044255">
    <w:abstractNumId w:val="6"/>
  </w:num>
  <w:num w:numId="3" w16cid:durableId="880822900">
    <w:abstractNumId w:val="5"/>
  </w:num>
  <w:num w:numId="4" w16cid:durableId="1537350304">
    <w:abstractNumId w:val="4"/>
  </w:num>
  <w:num w:numId="5" w16cid:durableId="1931545469">
    <w:abstractNumId w:val="7"/>
  </w:num>
  <w:num w:numId="6" w16cid:durableId="1103956255">
    <w:abstractNumId w:val="3"/>
  </w:num>
  <w:num w:numId="7" w16cid:durableId="1749426444">
    <w:abstractNumId w:val="2"/>
  </w:num>
  <w:num w:numId="8" w16cid:durableId="1632782475">
    <w:abstractNumId w:val="1"/>
  </w:num>
  <w:num w:numId="9" w16cid:durableId="186213658">
    <w:abstractNumId w:val="0"/>
  </w:num>
  <w:num w:numId="10" w16cid:durableId="886381929">
    <w:abstractNumId w:val="9"/>
  </w:num>
  <w:num w:numId="11" w16cid:durableId="1643726374">
    <w:abstractNumId w:val="17"/>
  </w:num>
  <w:num w:numId="12" w16cid:durableId="173307505">
    <w:abstractNumId w:val="12"/>
  </w:num>
  <w:num w:numId="13" w16cid:durableId="1336693255">
    <w:abstractNumId w:val="10"/>
  </w:num>
  <w:num w:numId="14" w16cid:durableId="1771971174">
    <w:abstractNumId w:val="18"/>
  </w:num>
  <w:num w:numId="15" w16cid:durableId="1128625232">
    <w:abstractNumId w:val="19"/>
  </w:num>
  <w:num w:numId="16" w16cid:durableId="1856773877">
    <w:abstractNumId w:val="16"/>
  </w:num>
  <w:num w:numId="17" w16cid:durableId="1905792112">
    <w:abstractNumId w:val="14"/>
  </w:num>
  <w:num w:numId="18" w16cid:durableId="1179850733">
    <w:abstractNumId w:val="11"/>
  </w:num>
  <w:num w:numId="19" w16cid:durableId="1856924276">
    <w:abstractNumId w:val="13"/>
  </w:num>
  <w:num w:numId="20" w16cid:durableId="1904179284">
    <w:abstractNumId w:val="20"/>
  </w:num>
  <w:num w:numId="21" w16cid:durableId="20254770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75A6"/>
    <w:rsid w:val="00034616"/>
    <w:rsid w:val="0003631A"/>
    <w:rsid w:val="0006063C"/>
    <w:rsid w:val="000626A6"/>
    <w:rsid w:val="0008332F"/>
    <w:rsid w:val="000924E6"/>
    <w:rsid w:val="00096489"/>
    <w:rsid w:val="000A1EC3"/>
    <w:rsid w:val="000E0B35"/>
    <w:rsid w:val="000E244B"/>
    <w:rsid w:val="000F1E57"/>
    <w:rsid w:val="000F2A94"/>
    <w:rsid w:val="000F2C2B"/>
    <w:rsid w:val="000F7988"/>
    <w:rsid w:val="00123DC4"/>
    <w:rsid w:val="00127748"/>
    <w:rsid w:val="00131906"/>
    <w:rsid w:val="0015074B"/>
    <w:rsid w:val="00164710"/>
    <w:rsid w:val="00164ED2"/>
    <w:rsid w:val="0018137B"/>
    <w:rsid w:val="00187088"/>
    <w:rsid w:val="0019272A"/>
    <w:rsid w:val="00195021"/>
    <w:rsid w:val="001B70D6"/>
    <w:rsid w:val="001B7514"/>
    <w:rsid w:val="001C07E5"/>
    <w:rsid w:val="001C3401"/>
    <w:rsid w:val="001F2780"/>
    <w:rsid w:val="00200127"/>
    <w:rsid w:val="0022262E"/>
    <w:rsid w:val="0023576C"/>
    <w:rsid w:val="00235C85"/>
    <w:rsid w:val="00241E77"/>
    <w:rsid w:val="002477C0"/>
    <w:rsid w:val="00261FF7"/>
    <w:rsid w:val="002925F2"/>
    <w:rsid w:val="0029639D"/>
    <w:rsid w:val="002C620D"/>
    <w:rsid w:val="002F76E8"/>
    <w:rsid w:val="00313BD1"/>
    <w:rsid w:val="00314C6E"/>
    <w:rsid w:val="00326F90"/>
    <w:rsid w:val="00363CEC"/>
    <w:rsid w:val="00371ED7"/>
    <w:rsid w:val="0037508A"/>
    <w:rsid w:val="003C4580"/>
    <w:rsid w:val="003C4ECD"/>
    <w:rsid w:val="003C4EF3"/>
    <w:rsid w:val="003C58E9"/>
    <w:rsid w:val="003C64F3"/>
    <w:rsid w:val="003F3280"/>
    <w:rsid w:val="003F58A7"/>
    <w:rsid w:val="00403894"/>
    <w:rsid w:val="004112C5"/>
    <w:rsid w:val="0041338E"/>
    <w:rsid w:val="00416D0D"/>
    <w:rsid w:val="004218C2"/>
    <w:rsid w:val="004329FF"/>
    <w:rsid w:val="00436C34"/>
    <w:rsid w:val="00440DD1"/>
    <w:rsid w:val="00443C43"/>
    <w:rsid w:val="00447172"/>
    <w:rsid w:val="00457BD5"/>
    <w:rsid w:val="00466973"/>
    <w:rsid w:val="00470E14"/>
    <w:rsid w:val="00474C7C"/>
    <w:rsid w:val="0048048E"/>
    <w:rsid w:val="00491E32"/>
    <w:rsid w:val="004921D3"/>
    <w:rsid w:val="0049722E"/>
    <w:rsid w:val="004B3D21"/>
    <w:rsid w:val="004D4A8E"/>
    <w:rsid w:val="004E6FCD"/>
    <w:rsid w:val="00512DC5"/>
    <w:rsid w:val="00525D83"/>
    <w:rsid w:val="00536D75"/>
    <w:rsid w:val="0053752B"/>
    <w:rsid w:val="00537D79"/>
    <w:rsid w:val="00543633"/>
    <w:rsid w:val="005B2CE1"/>
    <w:rsid w:val="005B6172"/>
    <w:rsid w:val="005B6AF1"/>
    <w:rsid w:val="005C6E1C"/>
    <w:rsid w:val="005D6A9E"/>
    <w:rsid w:val="005E07D4"/>
    <w:rsid w:val="005E086A"/>
    <w:rsid w:val="005F1C0D"/>
    <w:rsid w:val="00623D5B"/>
    <w:rsid w:val="006353DA"/>
    <w:rsid w:val="006647AF"/>
    <w:rsid w:val="00670611"/>
    <w:rsid w:val="006865BB"/>
    <w:rsid w:val="0068763F"/>
    <w:rsid w:val="00690424"/>
    <w:rsid w:val="006C5D4C"/>
    <w:rsid w:val="006C6A7F"/>
    <w:rsid w:val="006D5C1A"/>
    <w:rsid w:val="006E2643"/>
    <w:rsid w:val="00703C95"/>
    <w:rsid w:val="007052AE"/>
    <w:rsid w:val="0071773F"/>
    <w:rsid w:val="00723FE2"/>
    <w:rsid w:val="00733F65"/>
    <w:rsid w:val="0073461F"/>
    <w:rsid w:val="0074761F"/>
    <w:rsid w:val="007713CA"/>
    <w:rsid w:val="007A47EB"/>
    <w:rsid w:val="007D0E02"/>
    <w:rsid w:val="007E0B97"/>
    <w:rsid w:val="007F4798"/>
    <w:rsid w:val="00807858"/>
    <w:rsid w:val="00807D31"/>
    <w:rsid w:val="00814E9B"/>
    <w:rsid w:val="00827589"/>
    <w:rsid w:val="00853AF9"/>
    <w:rsid w:val="00861B35"/>
    <w:rsid w:val="008636D3"/>
    <w:rsid w:val="00863868"/>
    <w:rsid w:val="008947A1"/>
    <w:rsid w:val="008B2E7A"/>
    <w:rsid w:val="008C2515"/>
    <w:rsid w:val="008E3B56"/>
    <w:rsid w:val="00933891"/>
    <w:rsid w:val="00933DA2"/>
    <w:rsid w:val="0093530C"/>
    <w:rsid w:val="00935B03"/>
    <w:rsid w:val="00946565"/>
    <w:rsid w:val="00951CCE"/>
    <w:rsid w:val="009633E8"/>
    <w:rsid w:val="009844BA"/>
    <w:rsid w:val="009954F6"/>
    <w:rsid w:val="009A2074"/>
    <w:rsid w:val="009B1831"/>
    <w:rsid w:val="009C2C5F"/>
    <w:rsid w:val="009C3F39"/>
    <w:rsid w:val="009D58D7"/>
    <w:rsid w:val="00A10E82"/>
    <w:rsid w:val="00A12EC4"/>
    <w:rsid w:val="00A345E2"/>
    <w:rsid w:val="00A722EA"/>
    <w:rsid w:val="00A756C3"/>
    <w:rsid w:val="00AA1D8D"/>
    <w:rsid w:val="00AC34E8"/>
    <w:rsid w:val="00AF0F1F"/>
    <w:rsid w:val="00B15D71"/>
    <w:rsid w:val="00B2040B"/>
    <w:rsid w:val="00B31425"/>
    <w:rsid w:val="00B47730"/>
    <w:rsid w:val="00B51DE3"/>
    <w:rsid w:val="00B60019"/>
    <w:rsid w:val="00B631B7"/>
    <w:rsid w:val="00B83478"/>
    <w:rsid w:val="00B90318"/>
    <w:rsid w:val="00BB7473"/>
    <w:rsid w:val="00BE15D7"/>
    <w:rsid w:val="00BE6DF2"/>
    <w:rsid w:val="00BF4C5A"/>
    <w:rsid w:val="00C12FD7"/>
    <w:rsid w:val="00C14FAB"/>
    <w:rsid w:val="00C253DB"/>
    <w:rsid w:val="00C26B08"/>
    <w:rsid w:val="00C63262"/>
    <w:rsid w:val="00C76389"/>
    <w:rsid w:val="00C849F0"/>
    <w:rsid w:val="00C84C17"/>
    <w:rsid w:val="00CA2257"/>
    <w:rsid w:val="00CB0664"/>
    <w:rsid w:val="00CB1A1D"/>
    <w:rsid w:val="00CB4982"/>
    <w:rsid w:val="00CB50DB"/>
    <w:rsid w:val="00CC07AA"/>
    <w:rsid w:val="00CC44AF"/>
    <w:rsid w:val="00CD34C9"/>
    <w:rsid w:val="00CD5BF7"/>
    <w:rsid w:val="00CF7167"/>
    <w:rsid w:val="00D0583A"/>
    <w:rsid w:val="00D31001"/>
    <w:rsid w:val="00D364BC"/>
    <w:rsid w:val="00D447CA"/>
    <w:rsid w:val="00D51062"/>
    <w:rsid w:val="00D576BF"/>
    <w:rsid w:val="00D5780C"/>
    <w:rsid w:val="00DE34C7"/>
    <w:rsid w:val="00DE3DC2"/>
    <w:rsid w:val="00DE4B20"/>
    <w:rsid w:val="00DE6E9D"/>
    <w:rsid w:val="00DF1BB5"/>
    <w:rsid w:val="00E110AA"/>
    <w:rsid w:val="00E13333"/>
    <w:rsid w:val="00E21CD0"/>
    <w:rsid w:val="00E27229"/>
    <w:rsid w:val="00E40826"/>
    <w:rsid w:val="00E55715"/>
    <w:rsid w:val="00E662A6"/>
    <w:rsid w:val="00E73472"/>
    <w:rsid w:val="00E83852"/>
    <w:rsid w:val="00E93B29"/>
    <w:rsid w:val="00E93B4E"/>
    <w:rsid w:val="00ED70AC"/>
    <w:rsid w:val="00F07D64"/>
    <w:rsid w:val="00F13CCE"/>
    <w:rsid w:val="00F61CE9"/>
    <w:rsid w:val="00F661E3"/>
    <w:rsid w:val="00F74AFA"/>
    <w:rsid w:val="00F829B8"/>
    <w:rsid w:val="00F87664"/>
    <w:rsid w:val="00F9028E"/>
    <w:rsid w:val="00F96635"/>
    <w:rsid w:val="00FA3BF0"/>
    <w:rsid w:val="00FB1FE3"/>
    <w:rsid w:val="00FB7E31"/>
    <w:rsid w:val="00FC693F"/>
    <w:rsid w:val="00FE5FFB"/>
    <w:rsid w:val="00FF3100"/>
    <w:rsid w:val="00FF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BA84C8"/>
  <w14:defaultImageDpi w14:val="300"/>
  <w15:docId w15:val="{66FA6905-D129-4EE3-A812-9F7E22E0A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3C4ECD"/>
    <w:rPr>
      <w:color w:val="666666"/>
    </w:rPr>
  </w:style>
  <w:style w:type="paragraph" w:styleId="NormalWeb">
    <w:name w:val="Normal (Web)"/>
    <w:basedOn w:val="Normal"/>
    <w:uiPriority w:val="99"/>
    <w:unhideWhenUsed/>
    <w:rsid w:val="00686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4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7108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Administrator</cp:lastModifiedBy>
  <cp:revision>245</cp:revision>
  <dcterms:created xsi:type="dcterms:W3CDTF">2013-12-23T23:15:00Z</dcterms:created>
  <dcterms:modified xsi:type="dcterms:W3CDTF">2025-11-25T04:12:00Z</dcterms:modified>
  <cp:category/>
</cp:coreProperties>
</file>